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BFD5B" w14:textId="4C00933A" w:rsidR="00E841FD" w:rsidRPr="00E841FD" w:rsidRDefault="00E841FD" w:rsidP="00C00D62">
      <w:pPr>
        <w:jc w:val="both"/>
        <w:rPr>
          <w:rFonts w:ascii="Arial" w:hAnsi="Arial" w:cs="Arial"/>
          <w:sz w:val="20"/>
          <w:szCs w:val="20"/>
        </w:rPr>
      </w:pPr>
      <w:r w:rsidRPr="00E841FD">
        <w:rPr>
          <w:rFonts w:ascii="Arial" w:hAnsi="Arial" w:cs="Arial"/>
          <w:sz w:val="20"/>
          <w:szCs w:val="20"/>
        </w:rPr>
        <w:t>Priloga 1</w:t>
      </w:r>
    </w:p>
    <w:p w14:paraId="09E43AFE" w14:textId="60CF116A" w:rsidR="00C00D62" w:rsidRPr="00C00D62" w:rsidRDefault="00C00D62" w:rsidP="00C00D62">
      <w:pPr>
        <w:jc w:val="both"/>
        <w:rPr>
          <w:rFonts w:ascii="Arial" w:hAnsi="Arial" w:cs="Arial"/>
          <w:b/>
          <w:bCs/>
        </w:rPr>
      </w:pPr>
      <w:r w:rsidRPr="00C00D62">
        <w:rPr>
          <w:rFonts w:ascii="Arial" w:hAnsi="Arial" w:cs="Arial"/>
          <w:b/>
          <w:bCs/>
        </w:rPr>
        <w:t>TEHNIČNA DOKUMENTACIJA IN POGOJI IZVAJANJA STORITEV ČIŠČENJA</w:t>
      </w:r>
    </w:p>
    <w:p w14:paraId="50D3DDE0" w14:textId="1164E690" w:rsidR="007B6F0B" w:rsidRPr="007B6F0B" w:rsidRDefault="007B6F0B" w:rsidP="007B6F0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528AF04" w14:textId="0FB2E390" w:rsidR="009B6538" w:rsidRPr="007212FF" w:rsidRDefault="00C85DDA" w:rsidP="007212FF">
      <w:pPr>
        <w:jc w:val="both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Naročnik izvaja javno naročilo za izvajanje storitev čiščenja poslovnih prostorov</w:t>
      </w:r>
      <w:r w:rsidR="007B6F0B">
        <w:rPr>
          <w:rFonts w:ascii="Arial" w:hAnsi="Arial" w:cs="Arial"/>
          <w:sz w:val="20"/>
          <w:szCs w:val="20"/>
        </w:rPr>
        <w:t xml:space="preserve"> (</w:t>
      </w:r>
      <w:r w:rsidR="007B6F0B" w:rsidRPr="00527849">
        <w:rPr>
          <w:rFonts w:ascii="Arial" w:hAnsi="Arial" w:cs="Arial"/>
          <w:i/>
          <w:iCs/>
          <w:sz w:val="20"/>
          <w:szCs w:val="20"/>
        </w:rPr>
        <w:t>čiščenje se izvaja v upravnem delu objektov v skladu s hišnim redom posameznega zavoda</w:t>
      </w:r>
      <w:r w:rsidR="007B6F0B">
        <w:rPr>
          <w:rFonts w:ascii="Arial" w:hAnsi="Arial" w:cs="Arial"/>
          <w:sz w:val="20"/>
          <w:szCs w:val="20"/>
        </w:rPr>
        <w:t xml:space="preserve">) </w:t>
      </w:r>
      <w:r w:rsidRPr="009B6538">
        <w:rPr>
          <w:rFonts w:ascii="Arial" w:hAnsi="Arial" w:cs="Arial"/>
          <w:sz w:val="20"/>
          <w:szCs w:val="20"/>
        </w:rPr>
        <w:t xml:space="preserve">za potrebe </w:t>
      </w:r>
      <w:r w:rsidR="007212FF">
        <w:rPr>
          <w:rFonts w:ascii="Arial" w:hAnsi="Arial" w:cs="Arial"/>
          <w:sz w:val="20"/>
          <w:szCs w:val="20"/>
        </w:rPr>
        <w:t>Zavoda za prestajanje kazni zapora Ljubljana</w:t>
      </w:r>
      <w:r w:rsidRPr="009B6538">
        <w:rPr>
          <w:rFonts w:ascii="Arial" w:hAnsi="Arial" w:cs="Arial"/>
          <w:sz w:val="20"/>
          <w:szCs w:val="20"/>
        </w:rPr>
        <w:t xml:space="preserve"> na naslednjih lokacijah</w:t>
      </w:r>
      <w:r w:rsidR="00723ABD" w:rsidRPr="009B6538">
        <w:rPr>
          <w:rFonts w:ascii="Arial" w:hAnsi="Arial" w:cs="Arial"/>
          <w:sz w:val="20"/>
          <w:szCs w:val="20"/>
        </w:rPr>
        <w:t>:</w:t>
      </w:r>
    </w:p>
    <w:p w14:paraId="35A644C0" w14:textId="1A350595" w:rsidR="005F288A" w:rsidRPr="005F288A" w:rsidRDefault="005F288A" w:rsidP="005F288A">
      <w:pPr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5F288A">
        <w:rPr>
          <w:rFonts w:ascii="Arial" w:eastAsia="Times New Roman" w:hAnsi="Arial" w:cs="Arial"/>
          <w:sz w:val="20"/>
          <w:szCs w:val="20"/>
        </w:rPr>
        <w:t>Zavod za prestajanje kazni zapora</w:t>
      </w:r>
      <w:r w:rsidR="007212FF">
        <w:rPr>
          <w:rFonts w:ascii="Arial" w:eastAsia="Times New Roman" w:hAnsi="Arial" w:cs="Arial"/>
          <w:sz w:val="20"/>
          <w:szCs w:val="20"/>
        </w:rPr>
        <w:t xml:space="preserve"> Ljubljana, Povšetova 5, Ljubljana</w:t>
      </w:r>
    </w:p>
    <w:p w14:paraId="4D997ED5" w14:textId="204E6D89" w:rsidR="0093695A" w:rsidRDefault="005F288A" w:rsidP="00437AAE">
      <w:pPr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5F288A">
        <w:rPr>
          <w:rFonts w:ascii="Arial" w:eastAsia="Times New Roman" w:hAnsi="Arial" w:cs="Arial"/>
          <w:sz w:val="20"/>
          <w:szCs w:val="20"/>
        </w:rPr>
        <w:t xml:space="preserve">Zavod za prestajanje kazni zapora </w:t>
      </w:r>
      <w:r w:rsidR="007212FF">
        <w:rPr>
          <w:rFonts w:ascii="Arial" w:eastAsia="Times New Roman" w:hAnsi="Arial" w:cs="Arial"/>
          <w:sz w:val="20"/>
          <w:szCs w:val="20"/>
        </w:rPr>
        <w:t xml:space="preserve">Ljubljana, Litijska cesta 217, 1261 Ljubljana </w:t>
      </w:r>
      <w:r w:rsidR="0093695A">
        <w:rPr>
          <w:rFonts w:ascii="Arial" w:eastAsia="Times New Roman" w:hAnsi="Arial" w:cs="Arial"/>
          <w:sz w:val="20"/>
          <w:szCs w:val="20"/>
        </w:rPr>
        <w:t>–</w:t>
      </w:r>
      <w:r w:rsidR="007212FF">
        <w:rPr>
          <w:rFonts w:ascii="Arial" w:eastAsia="Times New Roman" w:hAnsi="Arial" w:cs="Arial"/>
          <w:sz w:val="20"/>
          <w:szCs w:val="20"/>
        </w:rPr>
        <w:t xml:space="preserve"> Dobrunje</w:t>
      </w:r>
    </w:p>
    <w:p w14:paraId="7BA10A6F" w14:textId="77777777" w:rsidR="00437AAE" w:rsidRDefault="00437AAE" w:rsidP="00437AA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7FA32D3" w14:textId="4DA624B8" w:rsidR="00437AAE" w:rsidRDefault="00437AAE" w:rsidP="00437AA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B100AD">
        <w:rPr>
          <w:rFonts w:ascii="Arial" w:eastAsia="Times New Roman" w:hAnsi="Arial" w:cs="Arial"/>
          <w:sz w:val="20"/>
          <w:szCs w:val="20"/>
          <w:u w:val="single"/>
        </w:rPr>
        <w:t>Lokaciji se ne čistita sočasno</w:t>
      </w:r>
      <w:r w:rsidRPr="00437AAE">
        <w:rPr>
          <w:rFonts w:ascii="Arial" w:eastAsia="Times New Roman" w:hAnsi="Arial" w:cs="Arial"/>
          <w:sz w:val="20"/>
          <w:szCs w:val="20"/>
        </w:rPr>
        <w:t>. Storitve se do preselitve izvajajo na lokaciji Povšetova 5, po preselitvi pa na lokaciji Litijska cesta 217, Dobrunje.</w:t>
      </w:r>
    </w:p>
    <w:p w14:paraId="5677F117" w14:textId="77777777" w:rsidR="000779EA" w:rsidRPr="00437AAE" w:rsidRDefault="000779EA" w:rsidP="00437AA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CD9FF8C" w14:textId="33B8DC94" w:rsidR="00F51371" w:rsidRDefault="0093695A" w:rsidP="001C7FA3">
      <w:pPr>
        <w:pStyle w:val="Naslov2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1. </w:t>
      </w:r>
      <w:r w:rsidR="00C85DDA" w:rsidRPr="005B2797">
        <w:rPr>
          <w:rFonts w:ascii="Arial" w:hAnsi="Arial" w:cs="Arial"/>
          <w:color w:val="auto"/>
          <w:sz w:val="20"/>
          <w:szCs w:val="20"/>
        </w:rPr>
        <w:t xml:space="preserve">Zavod za prestajanje </w:t>
      </w:r>
      <w:r w:rsidR="007212FF">
        <w:rPr>
          <w:rFonts w:ascii="Arial" w:hAnsi="Arial" w:cs="Arial"/>
          <w:color w:val="auto"/>
          <w:sz w:val="20"/>
          <w:szCs w:val="20"/>
        </w:rPr>
        <w:t>kazni zapora Ljubljana, Povšetova 5, Ljubljana</w:t>
      </w:r>
    </w:p>
    <w:p w14:paraId="654FE947" w14:textId="77777777" w:rsidR="001C7FA3" w:rsidRPr="001C7FA3" w:rsidRDefault="001C7FA3" w:rsidP="001C7FA3"/>
    <w:p w14:paraId="444A084C" w14:textId="103DF3A6" w:rsidR="001C7FA3" w:rsidRDefault="001C7FA3">
      <w:pPr>
        <w:rPr>
          <w:rFonts w:ascii="Arial" w:hAnsi="Arial" w:cs="Arial"/>
          <w:sz w:val="20"/>
          <w:szCs w:val="20"/>
        </w:rPr>
      </w:pPr>
      <w:r w:rsidRPr="001C7FA3">
        <w:rPr>
          <w:rFonts w:ascii="Arial" w:hAnsi="Arial" w:cs="Arial"/>
          <w:b/>
          <w:sz w:val="20"/>
          <w:szCs w:val="20"/>
        </w:rPr>
        <w:t>Kontaktna oseba</w:t>
      </w:r>
      <w:r w:rsidRPr="001C7FA3">
        <w:rPr>
          <w:rFonts w:ascii="Arial" w:hAnsi="Arial" w:cs="Arial"/>
          <w:sz w:val="20"/>
          <w:szCs w:val="20"/>
        </w:rPr>
        <w:t xml:space="preserve"> za ogled prostorov: Nevenka Tomšič (tel. št.: 01 300 55 39)</w:t>
      </w:r>
    </w:p>
    <w:p w14:paraId="67ABD23F" w14:textId="77777777" w:rsidR="001C7FA3" w:rsidRPr="001C7FA3" w:rsidRDefault="001C7FA3" w:rsidP="001C7FA3">
      <w:pPr>
        <w:spacing w:after="160" w:line="259" w:lineRule="auto"/>
        <w:rPr>
          <w:rFonts w:ascii="Calibri" w:eastAsia="Calibri" w:hAnsi="Calibri" w:cs="Times New Roman"/>
        </w:rPr>
      </w:pPr>
      <w:r w:rsidRPr="001C7FA3">
        <w:rPr>
          <w:rFonts w:ascii="Calibri" w:eastAsia="Calibri" w:hAnsi="Calibri" w:cs="Times New Roman"/>
          <w:b/>
        </w:rPr>
        <w:t>Površina tal</w:t>
      </w:r>
      <w:r w:rsidRPr="001C7FA3">
        <w:rPr>
          <w:rFonts w:ascii="Calibri" w:eastAsia="Calibri" w:hAnsi="Calibri" w:cs="Times New Roman"/>
        </w:rPr>
        <w:t xml:space="preserve"> v m</w:t>
      </w:r>
      <w:r w:rsidRPr="001C7FA3">
        <w:rPr>
          <w:rFonts w:ascii="Calibri" w:eastAsia="Calibri" w:hAnsi="Calibri" w:cs="Times New Roman"/>
          <w:vertAlign w:val="superscript"/>
        </w:rPr>
        <w:t>2</w:t>
      </w:r>
      <w:r w:rsidRPr="001C7FA3">
        <w:rPr>
          <w:rFonts w:ascii="Calibri" w:eastAsia="Calibri" w:hAnsi="Calibri" w:cs="Times New Roman"/>
        </w:rPr>
        <w:t>: 1.136,74</w:t>
      </w:r>
    </w:p>
    <w:p w14:paraId="45ADAE5A" w14:textId="77777777" w:rsidR="001C7FA3" w:rsidRPr="001C7FA3" w:rsidRDefault="001C7FA3" w:rsidP="001C7FA3">
      <w:pPr>
        <w:spacing w:after="160" w:line="259" w:lineRule="auto"/>
        <w:rPr>
          <w:rFonts w:ascii="Calibri" w:eastAsia="Calibri" w:hAnsi="Calibri" w:cs="Times New Roman"/>
        </w:rPr>
      </w:pPr>
      <w:r w:rsidRPr="001C7FA3">
        <w:rPr>
          <w:rFonts w:ascii="Calibri" w:eastAsia="Calibri" w:hAnsi="Calibri" w:cs="Times New Roman"/>
          <w:b/>
        </w:rPr>
        <w:t>Poslovne prostore uporabnika sestavljajo</w:t>
      </w:r>
      <w:r w:rsidRPr="001C7FA3">
        <w:rPr>
          <w:rFonts w:ascii="Calibri" w:eastAsia="Calibri" w:hAnsi="Calibri" w:cs="Times New Roman"/>
        </w:rPr>
        <w:t xml:space="preserve"> (število prostorov za čiščenje):</w:t>
      </w:r>
    </w:p>
    <w:p w14:paraId="33068904" w14:textId="77777777" w:rsidR="001C7FA3" w:rsidRPr="001C7FA3" w:rsidRDefault="001C7FA3" w:rsidP="001C7FA3">
      <w:pPr>
        <w:spacing w:after="160" w:line="259" w:lineRule="auto"/>
        <w:rPr>
          <w:rFonts w:ascii="Calibri" w:eastAsia="Calibri" w:hAnsi="Calibri" w:cs="Times New Roman"/>
        </w:rPr>
      </w:pPr>
      <w:r w:rsidRPr="001C7FA3">
        <w:rPr>
          <w:rFonts w:ascii="Calibri" w:eastAsia="Calibri" w:hAnsi="Calibri" w:cs="Times New Roman"/>
        </w:rPr>
        <w:t>Pisarne (34), kopalnica (3), čajna kuhinja (4), sanitarije (11), hodniki in stopnišča, garderoba (2), sejna soba, čitalnica, soba za obiske (4), orožarna.</w:t>
      </w:r>
    </w:p>
    <w:p w14:paraId="1CC31B86" w14:textId="77777777" w:rsidR="001C7FA3" w:rsidRPr="001C7FA3" w:rsidRDefault="001C7FA3" w:rsidP="001C7FA3">
      <w:pPr>
        <w:spacing w:after="160" w:line="259" w:lineRule="auto"/>
        <w:rPr>
          <w:rFonts w:ascii="Calibri" w:eastAsia="Calibri" w:hAnsi="Calibri" w:cs="Times New Roman"/>
        </w:rPr>
      </w:pPr>
      <w:r w:rsidRPr="001C7FA3">
        <w:rPr>
          <w:rFonts w:ascii="Calibri" w:eastAsia="Calibri" w:hAnsi="Calibri" w:cs="Times New Roman"/>
          <w:b/>
        </w:rPr>
        <w:t>Čas čiščenja</w:t>
      </w:r>
      <w:r w:rsidRPr="001C7FA3">
        <w:rPr>
          <w:rFonts w:ascii="Calibri" w:eastAsia="Calibri" w:hAnsi="Calibri" w:cs="Times New Roman"/>
        </w:rPr>
        <w:t xml:space="preserve">: od 15.30 ure dalje, </w:t>
      </w:r>
      <w:r w:rsidRPr="001C7FA3">
        <w:rPr>
          <w:rFonts w:ascii="Calibri" w:eastAsia="Calibri" w:hAnsi="Calibri" w:cs="Times New Roman"/>
          <w:b/>
        </w:rPr>
        <w:t>obvezna prisotnost</w:t>
      </w:r>
      <w:r w:rsidRPr="001C7FA3">
        <w:rPr>
          <w:rFonts w:ascii="Calibri" w:eastAsia="Calibri" w:hAnsi="Calibri" w:cs="Times New Roman"/>
        </w:rPr>
        <w:t xml:space="preserve"> za potrebe dnevnega čiščenja: 6 ur</w:t>
      </w:r>
    </w:p>
    <w:p w14:paraId="682E59E0" w14:textId="77777777" w:rsidR="0093695A" w:rsidRPr="00596814" w:rsidRDefault="0093695A" w:rsidP="0093695A">
      <w:pPr>
        <w:rPr>
          <w:rFonts w:ascii="Arial" w:hAnsi="Arial" w:cs="Arial"/>
          <w:sz w:val="20"/>
          <w:szCs w:val="20"/>
        </w:rPr>
      </w:pPr>
    </w:p>
    <w:p w14:paraId="40A47129" w14:textId="423E99DB" w:rsidR="00852ADE" w:rsidRPr="00FC0A42" w:rsidRDefault="0093695A" w:rsidP="0093695A">
      <w:pPr>
        <w:pStyle w:val="Naslov2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2. Zavod </w:t>
      </w:r>
      <w:r w:rsidR="00B95DB1">
        <w:rPr>
          <w:rFonts w:ascii="Arial" w:hAnsi="Arial" w:cs="Arial"/>
          <w:color w:val="auto"/>
          <w:sz w:val="20"/>
          <w:szCs w:val="20"/>
        </w:rPr>
        <w:t>za prestajanje kazni zapora Ljubljana, Litijska cesta 217, 1261 Ljubljana - Dobrunje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5F44BB46" w14:textId="77777777" w:rsidR="00723ABD" w:rsidRPr="009B6538" w:rsidRDefault="00723ABD" w:rsidP="00723ABD">
      <w:pPr>
        <w:rPr>
          <w:sz w:val="20"/>
          <w:szCs w:val="20"/>
        </w:rPr>
      </w:pPr>
    </w:p>
    <w:p w14:paraId="4EE1553C" w14:textId="77777777" w:rsidR="00B95DB1" w:rsidRPr="00B95DB1" w:rsidRDefault="00B95DB1" w:rsidP="00B95DB1">
      <w:pPr>
        <w:rPr>
          <w:rFonts w:ascii="Arial" w:hAnsi="Arial" w:cs="Arial"/>
          <w:sz w:val="20"/>
          <w:szCs w:val="20"/>
        </w:rPr>
      </w:pPr>
      <w:r w:rsidRPr="00B95DB1">
        <w:rPr>
          <w:rFonts w:ascii="Arial" w:hAnsi="Arial" w:cs="Arial"/>
          <w:b/>
          <w:sz w:val="20"/>
          <w:szCs w:val="20"/>
        </w:rPr>
        <w:t>Kontaktna oseba</w:t>
      </w:r>
      <w:r w:rsidRPr="00B95DB1">
        <w:rPr>
          <w:rFonts w:ascii="Arial" w:hAnsi="Arial" w:cs="Arial"/>
          <w:sz w:val="20"/>
          <w:szCs w:val="20"/>
        </w:rPr>
        <w:t xml:space="preserve"> za ogled prostorov: Nevenka Tomšič (tel. št.: 01 300 55 39)</w:t>
      </w:r>
    </w:p>
    <w:p w14:paraId="358FB45E" w14:textId="77777777" w:rsidR="00B95DB1" w:rsidRPr="00B95DB1" w:rsidRDefault="00B95DB1" w:rsidP="00B95DB1">
      <w:pPr>
        <w:rPr>
          <w:rFonts w:ascii="Arial" w:hAnsi="Arial" w:cs="Arial"/>
          <w:sz w:val="20"/>
          <w:szCs w:val="20"/>
        </w:rPr>
      </w:pPr>
      <w:r w:rsidRPr="00B95DB1">
        <w:rPr>
          <w:rFonts w:ascii="Arial" w:hAnsi="Arial" w:cs="Arial"/>
          <w:b/>
          <w:sz w:val="20"/>
          <w:szCs w:val="20"/>
        </w:rPr>
        <w:t>Površina tal</w:t>
      </w:r>
      <w:r w:rsidRPr="00B95DB1">
        <w:rPr>
          <w:rFonts w:ascii="Arial" w:hAnsi="Arial" w:cs="Arial"/>
          <w:sz w:val="20"/>
          <w:szCs w:val="20"/>
        </w:rPr>
        <w:t xml:space="preserve"> v m</w:t>
      </w:r>
      <w:r w:rsidRPr="00B95DB1">
        <w:rPr>
          <w:rFonts w:ascii="Arial" w:hAnsi="Arial" w:cs="Arial"/>
          <w:sz w:val="20"/>
          <w:szCs w:val="20"/>
          <w:vertAlign w:val="superscript"/>
        </w:rPr>
        <w:t>2</w:t>
      </w:r>
      <w:r w:rsidRPr="00B95DB1">
        <w:rPr>
          <w:rFonts w:ascii="Arial" w:hAnsi="Arial" w:cs="Arial"/>
          <w:sz w:val="20"/>
          <w:szCs w:val="20"/>
        </w:rPr>
        <w:t>: 1.991</w:t>
      </w:r>
    </w:p>
    <w:p w14:paraId="55D24A33" w14:textId="77777777" w:rsidR="001C7FA3" w:rsidRDefault="001C7FA3" w:rsidP="001C7FA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1C7FA3">
        <w:rPr>
          <w:rFonts w:ascii="Arial" w:eastAsia="Times New Roman" w:hAnsi="Arial" w:cs="Arial"/>
          <w:b/>
          <w:sz w:val="20"/>
          <w:szCs w:val="20"/>
        </w:rPr>
        <w:t>Poslovne prostore uporabnika sestavljajo</w:t>
      </w:r>
      <w:r w:rsidRPr="001C7FA3">
        <w:rPr>
          <w:rFonts w:ascii="Arial" w:eastAsia="Times New Roman" w:hAnsi="Arial" w:cs="Arial"/>
          <w:sz w:val="20"/>
          <w:szCs w:val="20"/>
        </w:rPr>
        <w:t xml:space="preserve"> (število prostorov za čiščenje):</w:t>
      </w:r>
    </w:p>
    <w:p w14:paraId="54AA1A9F" w14:textId="77777777" w:rsidR="007D0CCE" w:rsidRPr="001C7FA3" w:rsidRDefault="007D0CCE" w:rsidP="001C7FA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F757C9C" w14:textId="5F23282F" w:rsidR="001C7FA3" w:rsidRPr="001C7FA3" w:rsidRDefault="001C7FA3" w:rsidP="001C7FA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1C7FA3">
        <w:rPr>
          <w:rFonts w:ascii="Arial" w:eastAsia="Times New Roman" w:hAnsi="Arial" w:cs="Arial"/>
          <w:sz w:val="20"/>
          <w:szCs w:val="20"/>
        </w:rPr>
        <w:t>44 pisarn, 15 sanitarij, 5 čajnih kuhinj, 12 čakalnic, 1 sejn</w:t>
      </w:r>
      <w:r w:rsidR="00C50213">
        <w:rPr>
          <w:rFonts w:ascii="Arial" w:eastAsia="Times New Roman" w:hAnsi="Arial" w:cs="Arial"/>
          <w:sz w:val="20"/>
          <w:szCs w:val="20"/>
        </w:rPr>
        <w:t>a</w:t>
      </w:r>
      <w:r w:rsidRPr="001C7FA3">
        <w:rPr>
          <w:rFonts w:ascii="Arial" w:eastAsia="Times New Roman" w:hAnsi="Arial" w:cs="Arial"/>
          <w:sz w:val="20"/>
          <w:szCs w:val="20"/>
        </w:rPr>
        <w:t xml:space="preserve"> soba, 1 sodna dvorana, 3 prostori za razgovore, 1 strokovna knjižnica, hodniki, 3 stopnišča ter vhodna prostora za uslužbence in obiskovalce. </w:t>
      </w:r>
    </w:p>
    <w:p w14:paraId="593A7710" w14:textId="77777777" w:rsidR="001C7FA3" w:rsidRPr="001C7FA3" w:rsidRDefault="001C7FA3" w:rsidP="001C7FA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1C7FA3">
        <w:rPr>
          <w:rFonts w:ascii="Arial" w:eastAsia="Times New Roman" w:hAnsi="Arial" w:cs="Arial"/>
          <w:sz w:val="20"/>
          <w:szCs w:val="20"/>
        </w:rPr>
        <w:t>Poleg navedenega objekt obsega tudi 11 namenskih prostorov, med katere sodijo prostori za preglede oseb in paketov, prostori za čiščenje orožja, orožarna, garderobe, kadilnice in drugi specializirani prostori, ter 4 pomožne in tehnične prostore, namenjene skladiščenju opreme, tehničnim sistemom objekta, tiskalnim napravam in shranjevanju čistil.</w:t>
      </w:r>
    </w:p>
    <w:p w14:paraId="32F68D89" w14:textId="77777777" w:rsidR="001C7FA3" w:rsidRPr="001C7FA3" w:rsidRDefault="001C7FA3" w:rsidP="001C7FA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7A089C0" w14:textId="77777777" w:rsidR="001C7FA3" w:rsidRPr="001C7FA3" w:rsidRDefault="001C7FA3" w:rsidP="001C7FA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1C7FA3">
        <w:rPr>
          <w:rFonts w:ascii="Arial" w:eastAsia="Times New Roman" w:hAnsi="Arial" w:cs="Arial"/>
          <w:b/>
          <w:sz w:val="20"/>
          <w:szCs w:val="20"/>
        </w:rPr>
        <w:t>Čas čiščenja</w:t>
      </w:r>
      <w:r w:rsidRPr="001C7FA3">
        <w:rPr>
          <w:rFonts w:ascii="Arial" w:eastAsia="Times New Roman" w:hAnsi="Arial" w:cs="Arial"/>
          <w:sz w:val="20"/>
          <w:szCs w:val="20"/>
        </w:rPr>
        <w:t xml:space="preserve">: od 15.00 dalje, </w:t>
      </w:r>
      <w:r w:rsidRPr="001C7FA3">
        <w:rPr>
          <w:rFonts w:ascii="Arial" w:eastAsia="Times New Roman" w:hAnsi="Arial" w:cs="Arial"/>
          <w:b/>
          <w:sz w:val="20"/>
          <w:szCs w:val="20"/>
        </w:rPr>
        <w:t>obvezna prisotnost</w:t>
      </w:r>
      <w:r w:rsidRPr="001C7FA3">
        <w:rPr>
          <w:rFonts w:ascii="Arial" w:eastAsia="Times New Roman" w:hAnsi="Arial" w:cs="Arial"/>
          <w:sz w:val="20"/>
          <w:szCs w:val="20"/>
        </w:rPr>
        <w:t xml:space="preserve"> za potrebe dnevnega čiščenja je 7 ur.</w:t>
      </w:r>
    </w:p>
    <w:p w14:paraId="65073E42" w14:textId="076F59BD" w:rsidR="00B95DB1" w:rsidRDefault="00B95DB1" w:rsidP="00B95DB1">
      <w:pPr>
        <w:rPr>
          <w:rFonts w:ascii="Arial" w:hAnsi="Arial" w:cs="Arial"/>
          <w:sz w:val="20"/>
          <w:szCs w:val="20"/>
        </w:rPr>
      </w:pPr>
    </w:p>
    <w:p w14:paraId="0164D372" w14:textId="77777777" w:rsidR="007D0CCE" w:rsidRPr="00B95DB1" w:rsidRDefault="007D0CCE" w:rsidP="00B95DB1">
      <w:pPr>
        <w:rPr>
          <w:rFonts w:ascii="Arial" w:hAnsi="Arial" w:cs="Arial"/>
          <w:sz w:val="20"/>
          <w:szCs w:val="20"/>
        </w:rPr>
      </w:pPr>
    </w:p>
    <w:p w14:paraId="18D99D2F" w14:textId="77777777" w:rsidR="00B95DB1" w:rsidRDefault="00B95DB1" w:rsidP="00B95DB1">
      <w:pPr>
        <w:pStyle w:val="Naslov1"/>
        <w:rPr>
          <w:rFonts w:ascii="Arial" w:hAnsi="Arial" w:cs="Arial"/>
          <w:color w:val="auto"/>
          <w:sz w:val="20"/>
          <w:szCs w:val="20"/>
        </w:rPr>
      </w:pPr>
      <w:r w:rsidRPr="009B6538">
        <w:rPr>
          <w:rFonts w:ascii="Arial" w:hAnsi="Arial" w:cs="Arial"/>
          <w:color w:val="auto"/>
          <w:sz w:val="20"/>
          <w:szCs w:val="20"/>
        </w:rPr>
        <w:t>TEHNIČNE ZAHTEVE ZA IZVAJANJE ČIŠČENJA</w:t>
      </w:r>
    </w:p>
    <w:p w14:paraId="6F6FE106" w14:textId="77777777" w:rsidR="00B95DB1" w:rsidRDefault="00B95DB1" w:rsidP="00B95DB1"/>
    <w:p w14:paraId="2E248FCE" w14:textId="6687E036" w:rsidR="00BE17F7" w:rsidRPr="00BE17F7" w:rsidRDefault="00B95DB1" w:rsidP="00BE17F7">
      <w:pPr>
        <w:pStyle w:val="Naslov2"/>
        <w:jc w:val="both"/>
        <w:rPr>
          <w:rFonts w:ascii="Arial" w:eastAsiaTheme="minorEastAsia" w:hAnsi="Arial" w:cs="Arial"/>
          <w:b w:val="0"/>
          <w:bCs w:val="0"/>
          <w:color w:val="auto"/>
          <w:sz w:val="20"/>
          <w:szCs w:val="20"/>
        </w:rPr>
      </w:pPr>
      <w:r w:rsidRPr="00A82660">
        <w:rPr>
          <w:rFonts w:ascii="Arial" w:eastAsiaTheme="minorEastAsia" w:hAnsi="Arial" w:cs="Arial"/>
          <w:b w:val="0"/>
          <w:bCs w:val="0"/>
          <w:color w:val="auto"/>
          <w:sz w:val="20"/>
          <w:szCs w:val="20"/>
        </w:rPr>
        <w:t xml:space="preserve">Dnevno, tedensko in mesečno čiščenje se izvaja v frekvenci, določeni za posamezni </w:t>
      </w:r>
      <w:r w:rsidR="00325DA0">
        <w:rPr>
          <w:rFonts w:ascii="Arial" w:eastAsiaTheme="minorEastAsia" w:hAnsi="Arial" w:cs="Arial"/>
          <w:b w:val="0"/>
          <w:bCs w:val="0"/>
          <w:color w:val="auto"/>
          <w:sz w:val="20"/>
          <w:szCs w:val="20"/>
        </w:rPr>
        <w:t>zavod</w:t>
      </w:r>
      <w:r w:rsidRPr="00A82660">
        <w:rPr>
          <w:rFonts w:ascii="Arial" w:eastAsiaTheme="minorEastAsia" w:hAnsi="Arial" w:cs="Arial"/>
          <w:b w:val="0"/>
          <w:bCs w:val="0"/>
          <w:color w:val="auto"/>
          <w:sz w:val="20"/>
          <w:szCs w:val="20"/>
        </w:rPr>
        <w:t>. Dnevne naloge se izvajajo ob vsakem prihodu izvajalca na lokacijo, glede na določeno frekvenco čiščenja. Tedenske in mesečne naloge mora izvajalec izvesti v celoti v posameznem tednu oziroma mesecu.</w:t>
      </w:r>
    </w:p>
    <w:p w14:paraId="73A2F68E" w14:textId="77777777" w:rsidR="00B95DB1" w:rsidRPr="009B6538" w:rsidRDefault="00B95DB1" w:rsidP="00B95DB1">
      <w:pPr>
        <w:pStyle w:val="Naslov2"/>
        <w:rPr>
          <w:rFonts w:ascii="Arial" w:hAnsi="Arial" w:cs="Arial"/>
          <w:color w:val="auto"/>
          <w:sz w:val="20"/>
          <w:szCs w:val="20"/>
        </w:rPr>
      </w:pPr>
      <w:r w:rsidRPr="009B6538">
        <w:rPr>
          <w:rFonts w:ascii="Arial" w:hAnsi="Arial" w:cs="Arial"/>
          <w:color w:val="auto"/>
          <w:sz w:val="20"/>
          <w:szCs w:val="20"/>
        </w:rPr>
        <w:t>Dnevno čiščenje (od ponedeljka do petka) obsega:</w:t>
      </w:r>
    </w:p>
    <w:p w14:paraId="4DD98E09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izpraznitev košev za smeti (transport do kontejnerjev)</w:t>
      </w:r>
    </w:p>
    <w:p w14:paraId="2E2AD134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miz in telefonov</w:t>
      </w:r>
    </w:p>
    <w:p w14:paraId="3BA87AE1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posamičnih elementov pod pisalnimi mizami</w:t>
      </w:r>
    </w:p>
    <w:p w14:paraId="497ECC0D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stolov (tudi nog)</w:t>
      </w:r>
    </w:p>
    <w:p w14:paraId="2066DF0C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vrat okoli kljuke in kljuke</w:t>
      </w:r>
    </w:p>
    <w:p w14:paraId="25879E69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sesanje ali pometanje ter mokro ali vlažno brisanje tal</w:t>
      </w:r>
      <w:r>
        <w:rPr>
          <w:rFonts w:ascii="Arial" w:hAnsi="Arial" w:cs="Arial"/>
          <w:sz w:val="20"/>
          <w:szCs w:val="20"/>
        </w:rPr>
        <w:t xml:space="preserve"> (odvisno od sestave materiala)</w:t>
      </w:r>
    </w:p>
    <w:p w14:paraId="5ED4EDD2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pomivanje posode in/ali strojno pomivanje posode</w:t>
      </w:r>
    </w:p>
    <w:p w14:paraId="29B47CAA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okenskih polic</w:t>
      </w:r>
    </w:p>
    <w:p w14:paraId="0C1F4467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poliranje ogledal, pip</w:t>
      </w:r>
      <w:r>
        <w:rPr>
          <w:rFonts w:ascii="Arial" w:hAnsi="Arial" w:cs="Arial"/>
          <w:sz w:val="20"/>
          <w:szCs w:val="20"/>
        </w:rPr>
        <w:t xml:space="preserve">, </w:t>
      </w:r>
      <w:r w:rsidRPr="009B6538">
        <w:rPr>
          <w:rFonts w:ascii="Arial" w:hAnsi="Arial" w:cs="Arial"/>
          <w:sz w:val="20"/>
          <w:szCs w:val="20"/>
        </w:rPr>
        <w:t>umivalnikov</w:t>
      </w:r>
      <w:r>
        <w:rPr>
          <w:rFonts w:ascii="Arial" w:hAnsi="Arial" w:cs="Arial"/>
          <w:sz w:val="20"/>
          <w:szCs w:val="20"/>
        </w:rPr>
        <w:t xml:space="preserve"> in stenskih ploščic okoli umivalnika</w:t>
      </w:r>
    </w:p>
    <w:p w14:paraId="268FD133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WC školjk in ploščic</w:t>
      </w:r>
    </w:p>
    <w:p w14:paraId="76596AB0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vstavljanje sanitarnega materiala</w:t>
      </w:r>
      <w:r>
        <w:rPr>
          <w:rFonts w:ascii="Arial" w:hAnsi="Arial" w:cs="Arial"/>
          <w:sz w:val="20"/>
          <w:szCs w:val="20"/>
        </w:rPr>
        <w:t xml:space="preserve"> (toaletnega papirja, papirnatih brisač, mila in drugih sanitarno – higienskih pripomočkov)</w:t>
      </w:r>
    </w:p>
    <w:p w14:paraId="5F5EE7FC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odstranjevanje madežev</w:t>
      </w:r>
      <w:r>
        <w:rPr>
          <w:rFonts w:ascii="Arial" w:hAnsi="Arial" w:cs="Arial"/>
          <w:sz w:val="20"/>
          <w:szCs w:val="20"/>
        </w:rPr>
        <w:t xml:space="preserve"> (steklene površine do 2 metra, tla,..)</w:t>
      </w:r>
    </w:p>
    <w:p w14:paraId="56F686BD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stopnišč, ograj</w:t>
      </w:r>
      <w:r>
        <w:rPr>
          <w:rFonts w:ascii="Arial" w:hAnsi="Arial" w:cs="Arial"/>
          <w:sz w:val="20"/>
          <w:szCs w:val="20"/>
        </w:rPr>
        <w:t>,</w:t>
      </w:r>
      <w:r w:rsidRPr="009B6538">
        <w:rPr>
          <w:rFonts w:ascii="Arial" w:hAnsi="Arial" w:cs="Arial"/>
          <w:sz w:val="20"/>
          <w:szCs w:val="20"/>
        </w:rPr>
        <w:t xml:space="preserve"> držal</w:t>
      </w:r>
      <w:r>
        <w:rPr>
          <w:rFonts w:ascii="Arial" w:hAnsi="Arial" w:cs="Arial"/>
          <w:sz w:val="20"/>
          <w:szCs w:val="20"/>
        </w:rPr>
        <w:t>, čiščenje dvigal (notranjost)</w:t>
      </w:r>
    </w:p>
    <w:p w14:paraId="4A9BD27B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vhodov in izhodov iz objekta</w:t>
      </w:r>
      <w:r>
        <w:rPr>
          <w:rFonts w:ascii="Arial" w:hAnsi="Arial" w:cs="Arial"/>
          <w:sz w:val="20"/>
          <w:szCs w:val="20"/>
        </w:rPr>
        <w:t>, predpražnikov, informacijskih tabel</w:t>
      </w:r>
    </w:p>
    <w:p w14:paraId="56E6A002" w14:textId="77777777" w:rsidR="00B95DB1" w:rsidRPr="009B6538" w:rsidRDefault="00B95DB1" w:rsidP="00B95DB1">
      <w:pPr>
        <w:pStyle w:val="Naslov2"/>
        <w:rPr>
          <w:rFonts w:ascii="Arial" w:hAnsi="Arial" w:cs="Arial"/>
          <w:color w:val="auto"/>
          <w:sz w:val="20"/>
          <w:szCs w:val="20"/>
        </w:rPr>
      </w:pPr>
      <w:r w:rsidRPr="009B6538">
        <w:rPr>
          <w:rFonts w:ascii="Arial" w:hAnsi="Arial" w:cs="Arial"/>
          <w:color w:val="auto"/>
          <w:sz w:val="20"/>
          <w:szCs w:val="20"/>
        </w:rPr>
        <w:t>Tedensko čiščenje:</w:t>
      </w:r>
    </w:p>
    <w:p w14:paraId="68955912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odprtih polic v omarah</w:t>
      </w:r>
    </w:p>
    <w:p w14:paraId="4486FA67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vrat (obe strani in robovi)</w:t>
      </w:r>
    </w:p>
    <w:p w14:paraId="09412CB8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odstranjevanje pajčevine</w:t>
      </w:r>
    </w:p>
    <w:p w14:paraId="245D4684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odstranjevanje vodnega kamna</w:t>
      </w:r>
      <w:r>
        <w:rPr>
          <w:rFonts w:ascii="Arial" w:hAnsi="Arial" w:cs="Arial"/>
          <w:sz w:val="20"/>
          <w:szCs w:val="20"/>
        </w:rPr>
        <w:t xml:space="preserve"> z vseh površin</w:t>
      </w:r>
    </w:p>
    <w:p w14:paraId="29670E38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stikal, vtičnic in držal</w:t>
      </w:r>
    </w:p>
    <w:p w14:paraId="71995322" w14:textId="77777777" w:rsidR="00B95DB1" w:rsidRPr="009B6538" w:rsidRDefault="00B95DB1" w:rsidP="00B95DB1">
      <w:pPr>
        <w:pStyle w:val="Naslov2"/>
        <w:rPr>
          <w:rFonts w:ascii="Arial" w:hAnsi="Arial" w:cs="Arial"/>
          <w:color w:val="auto"/>
          <w:sz w:val="20"/>
          <w:szCs w:val="20"/>
        </w:rPr>
      </w:pPr>
      <w:r w:rsidRPr="009B6538">
        <w:rPr>
          <w:rFonts w:ascii="Arial" w:hAnsi="Arial" w:cs="Arial"/>
          <w:color w:val="auto"/>
          <w:sz w:val="20"/>
          <w:szCs w:val="20"/>
        </w:rPr>
        <w:t>Mesečno čiščenje:</w:t>
      </w:r>
    </w:p>
    <w:p w14:paraId="2217228F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celotnega zunanjega dela omar</w:t>
      </w:r>
    </w:p>
    <w:p w14:paraId="6C958E4E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radiatorjev, svetil in cevi centralnega ogrevanja</w:t>
      </w:r>
    </w:p>
    <w:p w14:paraId="408135AE" w14:textId="77777777" w:rsidR="00B95DB1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napisnih tabel</w:t>
      </w:r>
    </w:p>
    <w:p w14:paraId="37F52B0E" w14:textId="77777777" w:rsidR="00B95DB1" w:rsidRPr="006272DD" w:rsidRDefault="00B95DB1" w:rsidP="00B95DB1">
      <w:pPr>
        <w:pStyle w:val="Oznaenseznam"/>
        <w:jc w:val="both"/>
        <w:rPr>
          <w:rFonts w:ascii="Arial" w:hAnsi="Arial" w:cs="Arial"/>
          <w:sz w:val="20"/>
          <w:szCs w:val="20"/>
        </w:rPr>
      </w:pPr>
      <w:r w:rsidRPr="006272DD">
        <w:rPr>
          <w:rFonts w:ascii="Arial" w:hAnsi="Arial" w:cs="Arial"/>
          <w:sz w:val="20"/>
          <w:szCs w:val="20"/>
        </w:rPr>
        <w:t>čiščenje oken - čiščenje notranjih steklenih površin do višine 2 m oziroma dostopnih brez uporabe višinske opreme</w:t>
      </w:r>
    </w:p>
    <w:p w14:paraId="53817F91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okenskih okvirjev in zunanjih polic</w:t>
      </w:r>
    </w:p>
    <w:p w14:paraId="2A07C275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ohišij računalniške opreme in parapetnih kanalov</w:t>
      </w:r>
    </w:p>
    <w:p w14:paraId="27DAA2E8" w14:textId="111414B4" w:rsidR="00523CF1" w:rsidRDefault="00B95DB1" w:rsidP="00F4123C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čiščenje stenskih ploščic</w:t>
      </w:r>
    </w:p>
    <w:p w14:paraId="43E2CE0A" w14:textId="17A4AAFF" w:rsidR="00D213EC" w:rsidRPr="00F4123C" w:rsidRDefault="00D213EC" w:rsidP="00F4123C">
      <w:pPr>
        <w:pStyle w:val="Oznaenseznam"/>
        <w:rPr>
          <w:rFonts w:ascii="Arial" w:hAnsi="Arial" w:cs="Arial"/>
          <w:sz w:val="20"/>
          <w:szCs w:val="20"/>
        </w:rPr>
      </w:pPr>
      <w:r w:rsidRPr="00D213EC">
        <w:rPr>
          <w:rFonts w:ascii="Arial" w:hAnsi="Arial" w:cs="Arial"/>
          <w:sz w:val="20"/>
          <w:szCs w:val="20"/>
        </w:rPr>
        <w:t>globinsko čiščenje tal s premazom jedilnice in hodnika ter kuhinje</w:t>
      </w:r>
      <w:r>
        <w:rPr>
          <w:rFonts w:ascii="Arial" w:hAnsi="Arial" w:cs="Arial"/>
          <w:sz w:val="20"/>
          <w:szCs w:val="20"/>
        </w:rPr>
        <w:t>.</w:t>
      </w:r>
    </w:p>
    <w:p w14:paraId="77497C82" w14:textId="77777777" w:rsidR="00E40BD5" w:rsidRDefault="00E40BD5" w:rsidP="00F4123C">
      <w:pPr>
        <w:pStyle w:val="Oznaenseznam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p w14:paraId="65B2117C" w14:textId="12B2F3FF" w:rsidR="00B95DB1" w:rsidRPr="00523CF1" w:rsidRDefault="00523CF1" w:rsidP="00523CF1">
      <w:pPr>
        <w:pStyle w:val="Oznaenseznam"/>
        <w:numPr>
          <w:ilvl w:val="0"/>
          <w:numId w:val="0"/>
        </w:numPr>
        <w:ind w:left="360" w:hanging="360"/>
        <w:rPr>
          <w:rFonts w:ascii="Arial" w:hAnsi="Arial" w:cs="Arial"/>
          <w:b/>
          <w:bCs/>
          <w:sz w:val="20"/>
          <w:szCs w:val="20"/>
        </w:rPr>
      </w:pPr>
      <w:r w:rsidRPr="00523CF1">
        <w:rPr>
          <w:rFonts w:ascii="Arial" w:hAnsi="Arial" w:cs="Arial"/>
          <w:b/>
          <w:bCs/>
          <w:sz w:val="20"/>
          <w:szCs w:val="20"/>
        </w:rPr>
        <w:t>Generalno čiščenje</w:t>
      </w:r>
      <w:r>
        <w:rPr>
          <w:rFonts w:ascii="Arial" w:hAnsi="Arial" w:cs="Arial"/>
          <w:b/>
          <w:bCs/>
          <w:sz w:val="20"/>
          <w:szCs w:val="20"/>
        </w:rPr>
        <w:t xml:space="preserve"> (2 x letno)</w:t>
      </w:r>
      <w:r w:rsidR="00B95DB1" w:rsidRPr="00523CF1">
        <w:rPr>
          <w:rFonts w:ascii="Arial" w:hAnsi="Arial" w:cs="Arial"/>
          <w:b/>
          <w:bCs/>
          <w:sz w:val="20"/>
          <w:szCs w:val="20"/>
        </w:rPr>
        <w:t>:</w:t>
      </w:r>
    </w:p>
    <w:p w14:paraId="7B55B24A" w14:textId="77777777" w:rsidR="00B95DB1" w:rsidRPr="00505396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505396">
        <w:rPr>
          <w:rFonts w:ascii="Arial" w:hAnsi="Arial" w:cs="Arial"/>
          <w:sz w:val="20"/>
          <w:szCs w:val="20"/>
        </w:rPr>
        <w:t>nanos novih zaščitnih premazov in po potrebi loščenje tal,</w:t>
      </w:r>
    </w:p>
    <w:p w14:paraId="21A5B579" w14:textId="77777777" w:rsidR="00B95DB1" w:rsidRPr="009B6538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lastRenderedPageBreak/>
        <w:t>globinsko čiščenje oblazinjenega pohištva</w:t>
      </w:r>
    </w:p>
    <w:p w14:paraId="6D2FAEB5" w14:textId="77777777" w:rsidR="00B95DB1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 w:rsidRPr="009B6538">
        <w:rPr>
          <w:rFonts w:ascii="Arial" w:hAnsi="Arial" w:cs="Arial"/>
          <w:sz w:val="20"/>
          <w:szCs w:val="20"/>
        </w:rPr>
        <w:t>mokro čiščenje preprog</w:t>
      </w:r>
    </w:p>
    <w:p w14:paraId="594E4818" w14:textId="77777777" w:rsidR="00B95DB1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čiščenje okenskih okvirjev, rešetk, stekel žaluzij</w:t>
      </w:r>
    </w:p>
    <w:p w14:paraId="2B30A1C1" w14:textId="77777777" w:rsidR="00B95DB1" w:rsidRDefault="00B95DB1" w:rsidP="00B95DB1">
      <w:pPr>
        <w:pStyle w:val="Oznaenseznam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čiščenje zunanjih okenskih polic.</w:t>
      </w:r>
    </w:p>
    <w:p w14:paraId="03BA2536" w14:textId="77777777" w:rsidR="00B95DB1" w:rsidRDefault="00B95DB1" w:rsidP="00B95DB1">
      <w:pPr>
        <w:pStyle w:val="Oznaenseznam"/>
        <w:numPr>
          <w:ilvl w:val="0"/>
          <w:numId w:val="0"/>
        </w:numPr>
        <w:ind w:left="360" w:hanging="360"/>
        <w:rPr>
          <w:rFonts w:ascii="Arial" w:hAnsi="Arial" w:cs="Arial"/>
          <w:sz w:val="20"/>
          <w:szCs w:val="20"/>
        </w:rPr>
      </w:pPr>
    </w:p>
    <w:p w14:paraId="17322FA8" w14:textId="77777777" w:rsidR="00B95DB1" w:rsidRDefault="00B95DB1" w:rsidP="00B95DB1">
      <w:pPr>
        <w:pStyle w:val="Oznaenseznam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FB7C4E">
        <w:rPr>
          <w:rFonts w:ascii="Arial" w:hAnsi="Arial" w:cs="Arial"/>
          <w:sz w:val="20"/>
          <w:szCs w:val="20"/>
        </w:rPr>
        <w:t>Generalno čiščenje se bo izvajalo predvidoma v mesecu decembru</w:t>
      </w:r>
      <w:r>
        <w:rPr>
          <w:rFonts w:ascii="Arial" w:hAnsi="Arial" w:cs="Arial"/>
          <w:sz w:val="20"/>
          <w:szCs w:val="20"/>
        </w:rPr>
        <w:t xml:space="preserve"> in</w:t>
      </w:r>
      <w:r w:rsidRPr="00FB7C4E">
        <w:rPr>
          <w:rFonts w:ascii="Arial" w:hAnsi="Arial" w:cs="Arial"/>
          <w:sz w:val="20"/>
          <w:szCs w:val="20"/>
        </w:rPr>
        <w:t xml:space="preserve"> juniju  (dan določita uporabnik in izvajalec v pisni obliki naknadno in v skladu s hišnim redom posameznega uporabnika).</w:t>
      </w:r>
    </w:p>
    <w:p w14:paraId="7B5B0BDB" w14:textId="77777777" w:rsidR="00B95DB1" w:rsidRDefault="00B95DB1" w:rsidP="00B95DB1">
      <w:pPr>
        <w:pStyle w:val="Oznaenseznam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</w:p>
    <w:p w14:paraId="6EE2C9DD" w14:textId="77777777" w:rsidR="00B95DB1" w:rsidRPr="00CD2265" w:rsidRDefault="00B95DB1" w:rsidP="00B95DB1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b/>
          <w:bCs/>
          <w:kern w:val="36"/>
          <w:sz w:val="20"/>
          <w:szCs w:val="20"/>
          <w:lang w:eastAsia="sl-SI"/>
        </w:rPr>
        <w:t>MATERIAL, OPREMA IN POTROŠNI MATERIAL ZA IZVAJANJE STORITEV ČIŠČENJA</w:t>
      </w:r>
    </w:p>
    <w:p w14:paraId="0D67267D" w14:textId="77777777" w:rsidR="00B95DB1" w:rsidRDefault="00B95DB1" w:rsidP="00B95D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D6F55">
        <w:rPr>
          <w:rFonts w:ascii="Arial" w:eastAsia="Times New Roman" w:hAnsi="Arial" w:cs="Arial"/>
          <w:sz w:val="20"/>
          <w:szCs w:val="20"/>
          <w:lang w:eastAsia="sl-SI"/>
        </w:rPr>
        <w:t>Strošek čistilnih sredstev, čistilnih pripomočkov, opreme in vrečk za odpadke mora izvajalec vključiti v ceno storitve ter ga predvideti na osnovi ogleda prostorov in pogovora s kontaktno osebo naročnika.</w:t>
      </w:r>
    </w:p>
    <w:p w14:paraId="493C3EFC" w14:textId="77777777" w:rsidR="00B95DB1" w:rsidRPr="00CD2265" w:rsidRDefault="00B95DB1" w:rsidP="00B95D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 xml:space="preserve">Izvajalec mora sam zagotoviti vse pripomočke za čiščenje, čistilna sredstva in vrečke za koše za smeti. Med </w:t>
      </w:r>
      <w:r w:rsidRPr="00990A7C">
        <w:rPr>
          <w:rFonts w:ascii="Arial" w:eastAsia="Times New Roman" w:hAnsi="Arial" w:cs="Arial"/>
          <w:sz w:val="20"/>
          <w:szCs w:val="20"/>
          <w:u w:val="single"/>
          <w:lang w:eastAsia="sl-SI"/>
        </w:rPr>
        <w:t>pripomočke za čiščenj</w:t>
      </w:r>
      <w:r w:rsidRPr="00CD2265">
        <w:rPr>
          <w:rFonts w:ascii="Arial" w:eastAsia="Times New Roman" w:hAnsi="Arial" w:cs="Arial"/>
          <w:sz w:val="20"/>
          <w:szCs w:val="20"/>
          <w:lang w:eastAsia="sl-SI"/>
        </w:rPr>
        <w:t>e sodijo zlasti:</w:t>
      </w:r>
    </w:p>
    <w:p w14:paraId="27491E84" w14:textId="77777777" w:rsidR="00B95DB1" w:rsidRPr="00CD2265" w:rsidRDefault="00B95DB1" w:rsidP="00B95D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čistilne krpe,</w:t>
      </w:r>
    </w:p>
    <w:p w14:paraId="3B24870B" w14:textId="77777777" w:rsidR="00B95DB1" w:rsidRPr="00CD2265" w:rsidRDefault="00B95DB1" w:rsidP="00B95D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metle,</w:t>
      </w:r>
    </w:p>
    <w:p w14:paraId="035D89B7" w14:textId="77777777" w:rsidR="00B95DB1" w:rsidRPr="00CD2265" w:rsidRDefault="00B95DB1" w:rsidP="00B95D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smetišnice,</w:t>
      </w:r>
    </w:p>
    <w:p w14:paraId="3678E75B" w14:textId="77777777" w:rsidR="00B95DB1" w:rsidRPr="00CD2265" w:rsidRDefault="00B95DB1" w:rsidP="00B95D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brisalci,</w:t>
      </w:r>
    </w:p>
    <w:p w14:paraId="57505889" w14:textId="77777777" w:rsidR="00B95DB1" w:rsidRPr="00CD2265" w:rsidRDefault="00B95DB1" w:rsidP="00B95D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lestve,</w:t>
      </w:r>
    </w:p>
    <w:p w14:paraId="40616EBD" w14:textId="77777777" w:rsidR="00B95DB1" w:rsidRPr="00CD2265" w:rsidRDefault="00B95DB1" w:rsidP="00B95D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čistilni vozički,</w:t>
      </w:r>
    </w:p>
    <w:p w14:paraId="74E222DF" w14:textId="77777777" w:rsidR="00B95DB1" w:rsidRPr="00CD2265" w:rsidRDefault="00B95DB1" w:rsidP="00B95D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sesalci za suho in mokro sesanje,</w:t>
      </w:r>
    </w:p>
    <w:p w14:paraId="2260B987" w14:textId="77777777" w:rsidR="00B95DB1" w:rsidRPr="00CD2265" w:rsidRDefault="00B95DB1" w:rsidP="00B95D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kombinirani čistilni stroji,</w:t>
      </w:r>
    </w:p>
    <w:p w14:paraId="73BA34E6" w14:textId="77777777" w:rsidR="00B95DB1" w:rsidRPr="00CD2265" w:rsidRDefault="00B95DB1" w:rsidP="00B95D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ter vsa druga strojna oprema, ki jo izvajalec oziroma čistilno osebje potrebuje za izvajanje storitev čiščenja, ki so predmet javnega naročila.</w:t>
      </w:r>
    </w:p>
    <w:p w14:paraId="498C58FC" w14:textId="77777777" w:rsidR="00B95DB1" w:rsidRPr="00CD2265" w:rsidRDefault="00B95DB1" w:rsidP="00B95D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 xml:space="preserve">Med </w:t>
      </w:r>
      <w:r w:rsidRPr="00990A7C">
        <w:rPr>
          <w:rFonts w:ascii="Arial" w:eastAsia="Times New Roman" w:hAnsi="Arial" w:cs="Arial"/>
          <w:sz w:val="20"/>
          <w:szCs w:val="20"/>
          <w:u w:val="single"/>
          <w:lang w:eastAsia="sl-SI"/>
        </w:rPr>
        <w:t>čistilna sredstva</w:t>
      </w:r>
      <w:r w:rsidRPr="00CD2265">
        <w:rPr>
          <w:rFonts w:ascii="Arial" w:eastAsia="Times New Roman" w:hAnsi="Arial" w:cs="Arial"/>
          <w:sz w:val="20"/>
          <w:szCs w:val="20"/>
          <w:lang w:eastAsia="sl-SI"/>
        </w:rPr>
        <w:t xml:space="preserve"> sodijo vsa čistila, ki se uporabljajo za odstranjevanje umazanije z različnih površin in materialov, zlasti:</w:t>
      </w:r>
    </w:p>
    <w:p w14:paraId="283E9816" w14:textId="77777777" w:rsidR="00B95DB1" w:rsidRPr="00CD2265" w:rsidRDefault="00B95DB1" w:rsidP="00B95DB1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čistila za talne površine,</w:t>
      </w:r>
    </w:p>
    <w:p w14:paraId="045D43FC" w14:textId="77777777" w:rsidR="00B95DB1" w:rsidRPr="00CD2265" w:rsidRDefault="00B95DB1" w:rsidP="00B95DB1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čistila za preproge in tekstilne talne obloge,</w:t>
      </w:r>
    </w:p>
    <w:p w14:paraId="0905D2AC" w14:textId="77777777" w:rsidR="00B95DB1" w:rsidRPr="00CD2265" w:rsidRDefault="00B95DB1" w:rsidP="00B95DB1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čistila za oblazinjeno pohištvo,</w:t>
      </w:r>
    </w:p>
    <w:p w14:paraId="3F6FC5D5" w14:textId="77777777" w:rsidR="00B95DB1" w:rsidRPr="00CD2265" w:rsidRDefault="00B95DB1" w:rsidP="00B95DB1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čistila za sanitarije,</w:t>
      </w:r>
    </w:p>
    <w:p w14:paraId="3E0562CE" w14:textId="77777777" w:rsidR="00B95DB1" w:rsidRPr="00CD2265" w:rsidRDefault="00B95DB1" w:rsidP="00B95DB1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čistila za stenske ploščice,</w:t>
      </w:r>
    </w:p>
    <w:p w14:paraId="6FAC5E49" w14:textId="77777777" w:rsidR="00B95DB1" w:rsidRPr="00CD2265" w:rsidRDefault="00B95DB1" w:rsidP="00B95DB1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čistila za lesene površine,</w:t>
      </w:r>
    </w:p>
    <w:p w14:paraId="42AA1479" w14:textId="77777777" w:rsidR="00B95DB1" w:rsidRPr="00CD2265" w:rsidRDefault="00B95DB1" w:rsidP="00B95DB1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premazi za zaščito talnih površin,</w:t>
      </w:r>
    </w:p>
    <w:p w14:paraId="11E04CD6" w14:textId="77777777" w:rsidR="00B95DB1" w:rsidRPr="00CD2265" w:rsidRDefault="00B95DB1" w:rsidP="00B95DB1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sredstva za odstranjevanje vodnega kamna,</w:t>
      </w:r>
    </w:p>
    <w:p w14:paraId="64F07047" w14:textId="77777777" w:rsidR="00B95DB1" w:rsidRDefault="00B95DB1" w:rsidP="00B95DB1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ter druga specialna čistila, ki so potrebna za učinkovito izvajanje storitev čiščenja.</w:t>
      </w:r>
    </w:p>
    <w:p w14:paraId="77103905" w14:textId="77777777" w:rsidR="00B95DB1" w:rsidRDefault="00B95DB1" w:rsidP="00B95D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FF22C4">
        <w:rPr>
          <w:rFonts w:ascii="Arial" w:eastAsia="Times New Roman" w:hAnsi="Arial" w:cs="Arial"/>
          <w:sz w:val="20"/>
          <w:szCs w:val="20"/>
          <w:u w:val="single"/>
          <w:lang w:eastAsia="sl-SI"/>
        </w:rPr>
        <w:t>Obveznosti izvajalca glede higienskega materiala</w:t>
      </w:r>
    </w:p>
    <w:p w14:paraId="44685DDE" w14:textId="77777777" w:rsidR="00B95DB1" w:rsidRDefault="00B95DB1" w:rsidP="00B95D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FF22C4">
        <w:rPr>
          <w:rFonts w:ascii="Arial" w:eastAsia="Times New Roman" w:hAnsi="Arial" w:cs="Arial"/>
          <w:sz w:val="20"/>
          <w:szCs w:val="20"/>
          <w:lang w:eastAsia="sl-SI"/>
        </w:rPr>
        <w:t>Izvajalec je dolžan:</w:t>
      </w:r>
    </w:p>
    <w:p w14:paraId="72E5DA99" w14:textId="77777777" w:rsidR="00B95DB1" w:rsidRPr="00FF22C4" w:rsidRDefault="00B95DB1" w:rsidP="00B95DB1">
      <w:pPr>
        <w:pStyle w:val="Odstavekseznama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FF22C4">
        <w:rPr>
          <w:rFonts w:ascii="Arial" w:eastAsia="Times New Roman" w:hAnsi="Arial" w:cs="Arial"/>
          <w:sz w:val="20"/>
          <w:szCs w:val="20"/>
          <w:lang w:eastAsia="sl-SI"/>
        </w:rPr>
        <w:t>skrbeti za pravočasno namestitev in dopolnjevanje higienskega materiala v sanitarnih prostorih,</w:t>
      </w:r>
    </w:p>
    <w:p w14:paraId="77000E53" w14:textId="77777777" w:rsidR="00B95DB1" w:rsidRPr="00FF22C4" w:rsidRDefault="00B95DB1" w:rsidP="00B95DB1">
      <w:pPr>
        <w:pStyle w:val="Odstavekseznama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FF22C4">
        <w:rPr>
          <w:rFonts w:ascii="Arial" w:eastAsia="Times New Roman" w:hAnsi="Arial" w:cs="Arial"/>
          <w:sz w:val="20"/>
          <w:szCs w:val="20"/>
          <w:lang w:eastAsia="sl-SI"/>
        </w:rPr>
        <w:t>spremljati porabo in o morebitnih pomanjkanjih pravočasno obvestiti kontaktno osebo naročnika,</w:t>
      </w:r>
    </w:p>
    <w:p w14:paraId="583271F9" w14:textId="77777777" w:rsidR="00B95DB1" w:rsidRPr="00FF22C4" w:rsidRDefault="00B95DB1" w:rsidP="00B95DB1">
      <w:pPr>
        <w:pStyle w:val="Odstavekseznama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FF22C4">
        <w:rPr>
          <w:rFonts w:ascii="Arial" w:eastAsia="Times New Roman" w:hAnsi="Arial" w:cs="Arial"/>
          <w:sz w:val="20"/>
          <w:szCs w:val="20"/>
          <w:lang w:eastAsia="sl-SI"/>
        </w:rPr>
        <w:lastRenderedPageBreak/>
        <w:t>z materialom ravnati gospodarno.</w:t>
      </w:r>
    </w:p>
    <w:p w14:paraId="224B45FC" w14:textId="77777777" w:rsidR="00B95DB1" w:rsidRPr="00554044" w:rsidRDefault="00B95DB1" w:rsidP="00B95D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54044">
        <w:rPr>
          <w:rFonts w:ascii="Arial" w:eastAsia="Times New Roman" w:hAnsi="Arial" w:cs="Arial"/>
          <w:sz w:val="20"/>
          <w:szCs w:val="20"/>
          <w:u w:val="single"/>
          <w:lang w:eastAsia="sl-SI"/>
        </w:rPr>
        <w:t>Higienski material za vsakodnevno uporabo v sanitarijah</w:t>
      </w:r>
      <w:r w:rsidRPr="00554044">
        <w:rPr>
          <w:rFonts w:ascii="Arial" w:eastAsia="Times New Roman" w:hAnsi="Arial" w:cs="Arial"/>
          <w:sz w:val="20"/>
          <w:szCs w:val="20"/>
          <w:lang w:eastAsia="sl-SI"/>
        </w:rPr>
        <w:t xml:space="preserve"> zagotavlja naročnik oziroma posamezni uporabnik, in sicer:</w:t>
      </w:r>
    </w:p>
    <w:p w14:paraId="3CC896EF" w14:textId="77777777" w:rsidR="00B95DB1" w:rsidRPr="00CD2265" w:rsidRDefault="00B95DB1" w:rsidP="00B95DB1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toaletni papir,</w:t>
      </w:r>
    </w:p>
    <w:p w14:paraId="7653261D" w14:textId="77777777" w:rsidR="00B95DB1" w:rsidRPr="00CD2265" w:rsidRDefault="00B95DB1" w:rsidP="00B95DB1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papirnate brisače,</w:t>
      </w:r>
    </w:p>
    <w:p w14:paraId="6EEA17D3" w14:textId="77777777" w:rsidR="00B95DB1" w:rsidRPr="00CD2265" w:rsidRDefault="00B95DB1" w:rsidP="00B95DB1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milo,</w:t>
      </w:r>
    </w:p>
    <w:p w14:paraId="25A0EC12" w14:textId="77777777" w:rsidR="00B95DB1" w:rsidRPr="00CD2265" w:rsidRDefault="00B95DB1" w:rsidP="00B95DB1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obloge za WC deske,</w:t>
      </w:r>
    </w:p>
    <w:p w14:paraId="298D301A" w14:textId="77777777" w:rsidR="00B95DB1" w:rsidRPr="004D166D" w:rsidRDefault="00B95DB1" w:rsidP="00B95DB1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D2265">
        <w:rPr>
          <w:rFonts w:ascii="Arial" w:eastAsia="Times New Roman" w:hAnsi="Arial" w:cs="Arial"/>
          <w:sz w:val="20"/>
          <w:szCs w:val="20"/>
          <w:lang w:eastAsia="sl-SI"/>
        </w:rPr>
        <w:t>vrečke za damske vložke in drugi sanitarno-higienski pripomočki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0DE01B7D" w14:textId="77777777" w:rsidR="00F9287A" w:rsidRPr="009B6538" w:rsidRDefault="00F9287A">
      <w:pPr>
        <w:rPr>
          <w:rFonts w:ascii="Arial" w:hAnsi="Arial" w:cs="Arial"/>
          <w:sz w:val="20"/>
          <w:szCs w:val="20"/>
        </w:rPr>
      </w:pPr>
    </w:p>
    <w:p w14:paraId="6D415375" w14:textId="325B16C1" w:rsidR="005B17AA" w:rsidRPr="00596814" w:rsidRDefault="005B17AA">
      <w:pPr>
        <w:rPr>
          <w:rFonts w:ascii="Arial" w:hAnsi="Arial" w:cs="Arial"/>
          <w:b/>
          <w:bCs/>
          <w:sz w:val="20"/>
          <w:szCs w:val="20"/>
        </w:rPr>
      </w:pPr>
      <w:r w:rsidRPr="00596814">
        <w:rPr>
          <w:rFonts w:ascii="Arial" w:hAnsi="Arial" w:cs="Arial"/>
          <w:b/>
          <w:bCs/>
          <w:sz w:val="20"/>
          <w:szCs w:val="20"/>
        </w:rPr>
        <w:t>OPIS DODATNIH STORITEV</w:t>
      </w:r>
    </w:p>
    <w:p w14:paraId="111C5DC5" w14:textId="77777777" w:rsidR="005B17AA" w:rsidRPr="005B17AA" w:rsidRDefault="005B17AA" w:rsidP="005B17AA">
      <w:p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GENERALNO ČIŠČENJE</w:t>
      </w:r>
    </w:p>
    <w:p w14:paraId="60A486BB" w14:textId="77777777" w:rsidR="00DC51A6" w:rsidRDefault="00DC51A6" w:rsidP="005B17AA">
      <w:pPr>
        <w:jc w:val="both"/>
        <w:rPr>
          <w:rFonts w:ascii="Arial" w:hAnsi="Arial" w:cs="Arial"/>
          <w:sz w:val="20"/>
          <w:szCs w:val="20"/>
        </w:rPr>
      </w:pPr>
      <w:bookmarkStart w:id="0" w:name="_Hlk225871916"/>
      <w:r w:rsidRPr="00DC51A6">
        <w:rPr>
          <w:rFonts w:ascii="Arial" w:hAnsi="Arial" w:cs="Arial"/>
          <w:sz w:val="20"/>
          <w:szCs w:val="20"/>
        </w:rPr>
        <w:t>Generalno čiščenje se izvaja 2-krat letno, skupaj 6-krat v celotnem pogodbenem obdobju 36 mesecev po potrebi in naročilu uporabnika.</w:t>
      </w:r>
    </w:p>
    <w:bookmarkEnd w:id="0"/>
    <w:p w14:paraId="043BA9F8" w14:textId="7872A15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Generalno čiščenje se opravi po predhodnem dogovoru med kontaktno osebo naročnika oziroma uporabnika in kontaktno osebo izvajalca čiščenja.</w:t>
      </w:r>
    </w:p>
    <w:p w14:paraId="7FF442F1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Izvajalec mora pred izvedbo generalnega čiščenja pripraviti terminski plan generalnega čiščenja, ki ga najmanj 10 dni pred začetkom izvajanja del posreduje v potrditev kontaktni osebi naročnika.</w:t>
      </w:r>
    </w:p>
    <w:p w14:paraId="58B90C10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Kontaktna oseba naročnika po elektronski pošti posreduje izvajalcu seznam storitev, ki jih je potrebno opraviti v okviru generalnega čiščenja.</w:t>
      </w:r>
    </w:p>
    <w:p w14:paraId="4E10AD09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Izvajalec mora najmanj 2 delovna dneva pred začetkom generalnega čiščenja naročniku posredovati naslednje podatke:</w:t>
      </w:r>
    </w:p>
    <w:p w14:paraId="70CB0955" w14:textId="77777777" w:rsidR="005B17AA" w:rsidRPr="005B17AA" w:rsidRDefault="005B17AA" w:rsidP="005B17AA">
      <w:pPr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število čistilcev, ki bodo izvajali generalno čiščenje,</w:t>
      </w:r>
    </w:p>
    <w:p w14:paraId="383204A1" w14:textId="77777777" w:rsidR="005B17AA" w:rsidRPr="005B17AA" w:rsidRDefault="005B17AA" w:rsidP="005B17AA">
      <w:pPr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predviden čas trajanja del,</w:t>
      </w:r>
    </w:p>
    <w:p w14:paraId="71E86CFA" w14:textId="77777777" w:rsidR="005B17AA" w:rsidRPr="005B17AA" w:rsidRDefault="005B17AA" w:rsidP="005B17AA">
      <w:pPr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razpored izvajanja del po posameznih prostorih oziroma delih objekta.</w:t>
      </w:r>
    </w:p>
    <w:p w14:paraId="7CA9A083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Kadri, ki bodo izvajali generalno čiščenje, morajo biti ustrezno usposobljeni za izvajanje del, zlasti za:</w:t>
      </w:r>
    </w:p>
    <w:p w14:paraId="127FBECC" w14:textId="77777777" w:rsidR="005B17AA" w:rsidRPr="005B17AA" w:rsidRDefault="005B17AA" w:rsidP="005B17AA">
      <w:pPr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delo na višini,</w:t>
      </w:r>
    </w:p>
    <w:p w14:paraId="49C75FAA" w14:textId="77777777" w:rsidR="005B17AA" w:rsidRPr="005B17AA" w:rsidRDefault="005B17AA" w:rsidP="005B17AA">
      <w:pPr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uporabo strojne opreme za globinsko čiščenje,</w:t>
      </w:r>
    </w:p>
    <w:p w14:paraId="5F0DBCEF" w14:textId="41AF8064" w:rsidR="005B17AA" w:rsidRDefault="005B17AA" w:rsidP="00B95DB1">
      <w:pPr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nanašanje zaščitnih premazov na talne površine.</w:t>
      </w:r>
    </w:p>
    <w:p w14:paraId="389054B1" w14:textId="77777777" w:rsidR="00B95DB1" w:rsidRPr="00B95DB1" w:rsidRDefault="00B95DB1" w:rsidP="00B95DB1">
      <w:pPr>
        <w:ind w:left="720"/>
        <w:rPr>
          <w:rFonts w:ascii="Arial" w:hAnsi="Arial" w:cs="Arial"/>
          <w:sz w:val="20"/>
          <w:szCs w:val="20"/>
        </w:rPr>
      </w:pPr>
    </w:p>
    <w:p w14:paraId="42A4DBDF" w14:textId="662D535A" w:rsidR="005B17AA" w:rsidRPr="005B17AA" w:rsidRDefault="005B17AA" w:rsidP="00E51972">
      <w:p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Generalno čiščenje praviloma obsega:</w:t>
      </w:r>
    </w:p>
    <w:p w14:paraId="4993E08D" w14:textId="77777777" w:rsidR="005B17AA" w:rsidRPr="005B17AA" w:rsidRDefault="005B17AA" w:rsidP="005B17AA">
      <w:pPr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bookmarkStart w:id="1" w:name="_Hlk225865912"/>
      <w:r w:rsidRPr="005B17AA">
        <w:rPr>
          <w:rFonts w:ascii="Arial" w:hAnsi="Arial" w:cs="Arial"/>
          <w:sz w:val="20"/>
          <w:szCs w:val="20"/>
        </w:rPr>
        <w:t>nanos novih zaščitnih premazov in po potrebi loščenje tal,</w:t>
      </w:r>
    </w:p>
    <w:bookmarkEnd w:id="1"/>
    <w:p w14:paraId="491A5DFC" w14:textId="77777777" w:rsidR="005B17AA" w:rsidRPr="005B17AA" w:rsidRDefault="005B17AA" w:rsidP="005B17AA">
      <w:pPr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lastRenderedPageBreak/>
        <w:t>globinsko strojno čiščenje talnih površin,</w:t>
      </w:r>
    </w:p>
    <w:p w14:paraId="13946172" w14:textId="77777777" w:rsidR="005B17AA" w:rsidRPr="005B17AA" w:rsidRDefault="005B17AA" w:rsidP="005B17AA">
      <w:pPr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globinsko čiščenje preprog in itisona,</w:t>
      </w:r>
    </w:p>
    <w:p w14:paraId="3E6AFE2C" w14:textId="77777777" w:rsidR="005B17AA" w:rsidRPr="005B17AA" w:rsidRDefault="005B17AA" w:rsidP="005B17AA">
      <w:pPr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mokro čiščenje preprog,</w:t>
      </w:r>
    </w:p>
    <w:p w14:paraId="29A5BAD2" w14:textId="77777777" w:rsidR="005B17AA" w:rsidRPr="005B17AA" w:rsidRDefault="005B17AA" w:rsidP="005B17AA">
      <w:pPr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globinsko čiščenje oblazinjenega pohištva,</w:t>
      </w:r>
    </w:p>
    <w:p w14:paraId="55FCE626" w14:textId="77777777" w:rsidR="005B17AA" w:rsidRPr="005B17AA" w:rsidRDefault="005B17AA" w:rsidP="005B17AA">
      <w:pPr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temeljito čiščenje težje dostopnih površin (npr. svetil, prezračevalnih odprtin, visokih omar ipd.).</w:t>
      </w:r>
    </w:p>
    <w:p w14:paraId="6216342B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Izbrani izvajalec mora med izvajanjem generalnega čiščenja zagotoviti vse zakonsko predpisane ukrepe s področja:</w:t>
      </w:r>
    </w:p>
    <w:p w14:paraId="08DC32D6" w14:textId="77777777" w:rsidR="005B17AA" w:rsidRPr="005B17AA" w:rsidRDefault="005B17AA" w:rsidP="005B17AA">
      <w:pPr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varnosti in zdravja pri delu,</w:t>
      </w:r>
    </w:p>
    <w:p w14:paraId="0296EDB9" w14:textId="77777777" w:rsidR="005B17AA" w:rsidRPr="005B17AA" w:rsidRDefault="005B17AA" w:rsidP="005B17AA">
      <w:pPr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varstva okolja,</w:t>
      </w:r>
    </w:p>
    <w:p w14:paraId="732A8B99" w14:textId="77777777" w:rsidR="005B17AA" w:rsidRPr="005B17AA" w:rsidRDefault="005B17AA" w:rsidP="005B17AA">
      <w:pPr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požarne varnosti,</w:t>
      </w:r>
    </w:p>
    <w:p w14:paraId="423A7208" w14:textId="77777777" w:rsidR="005B17AA" w:rsidRPr="005B17AA" w:rsidRDefault="005B17AA" w:rsidP="005B17AA">
      <w:pPr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higienskega minimuma.</w:t>
      </w:r>
    </w:p>
    <w:p w14:paraId="57357AA4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Izvajalec mora dela izvajati v skladu z izjavo o varnosti z oceno tveganja ter drugimi veljavnimi predpisi.</w:t>
      </w:r>
    </w:p>
    <w:p w14:paraId="39AEC856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Naročnik lahko osebam, za katere izvajalec ni posredoval zahtevanih podatkov ali dokazil, prepove vstop v poslovne prostore.</w:t>
      </w:r>
    </w:p>
    <w:p w14:paraId="01484E28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V primeru, da izvajalec zaradi razlogov na strani naročnika ali zaradi nastopa višje sile ne more začeti z generalnim čiščenjem v dogovorjenem terminu, se rok za izvedbo del ustrezno podaljša.</w:t>
      </w:r>
    </w:p>
    <w:p w14:paraId="4DEB0FE0" w14:textId="2D15F6AA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</w:p>
    <w:p w14:paraId="4DCCD8D2" w14:textId="77777777" w:rsidR="005B17AA" w:rsidRPr="005B17AA" w:rsidRDefault="005B17AA" w:rsidP="005B17AA">
      <w:pPr>
        <w:rPr>
          <w:rFonts w:ascii="Arial" w:hAnsi="Arial" w:cs="Arial"/>
          <w:b/>
          <w:bCs/>
          <w:sz w:val="20"/>
          <w:szCs w:val="20"/>
        </w:rPr>
      </w:pPr>
      <w:r w:rsidRPr="005B17AA">
        <w:rPr>
          <w:rFonts w:ascii="Arial" w:hAnsi="Arial" w:cs="Arial"/>
          <w:b/>
          <w:bCs/>
          <w:sz w:val="20"/>
          <w:szCs w:val="20"/>
        </w:rPr>
        <w:t>DODATNO ČIŠČENJE</w:t>
      </w:r>
    </w:p>
    <w:p w14:paraId="46A6CA6D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Izbrani izvajalec bo po potrebi izvajal tudi dodatna čiščenja, ki niso vključena v redno izvajanje storitev čiščenja.</w:t>
      </w:r>
    </w:p>
    <w:p w14:paraId="07B0A526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Dodatna čiščenja se izvajajo izključno na podlagi predhodnega naročila naročnika.</w:t>
      </w:r>
    </w:p>
    <w:p w14:paraId="1EBC4559" w14:textId="77777777" w:rsidR="005B17AA" w:rsidRPr="005B17AA" w:rsidRDefault="005B17AA" w:rsidP="005B17AA">
      <w:p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Pred začetkom izvedbe dodatnega čiščenja mora:</w:t>
      </w:r>
    </w:p>
    <w:p w14:paraId="37BD370E" w14:textId="77777777" w:rsidR="005B17AA" w:rsidRPr="005B17AA" w:rsidRDefault="005B17AA" w:rsidP="005B17AA">
      <w:pPr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kontaktna oseba uporabnika podati predlog za dodatno čiščenje,</w:t>
      </w:r>
    </w:p>
    <w:p w14:paraId="70F5F81D" w14:textId="77777777" w:rsidR="005B17AA" w:rsidRPr="005B17AA" w:rsidRDefault="005B17AA" w:rsidP="005B17AA">
      <w:pPr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kontaktna oseba naročnika potrditi obseg dodatnih ur čiščenja.</w:t>
      </w:r>
    </w:p>
    <w:p w14:paraId="273C5D2F" w14:textId="77777777" w:rsidR="005B17AA" w:rsidRPr="005B17AA" w:rsidRDefault="005B17AA" w:rsidP="005B17AA">
      <w:p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Izvajalec mora po ogledu prostorov oceniti:</w:t>
      </w:r>
    </w:p>
    <w:p w14:paraId="51CF963C" w14:textId="77777777" w:rsidR="005B17AA" w:rsidRPr="005B17AA" w:rsidRDefault="005B17AA" w:rsidP="005B17AA">
      <w:pPr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potrebno število ur za izvedbo dodatnega čiščenja,</w:t>
      </w:r>
    </w:p>
    <w:p w14:paraId="23C3648C" w14:textId="77777777" w:rsidR="005B17AA" w:rsidRPr="005B17AA" w:rsidRDefault="005B17AA" w:rsidP="005B17AA">
      <w:pPr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predviden časovni okvir izvedbe del.</w:t>
      </w:r>
    </w:p>
    <w:p w14:paraId="19F52627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Na podlagi tega se naročnik in izvajalec dogovorita za terminski plan dodatnega čiščenja, ki vključuje:</w:t>
      </w:r>
    </w:p>
    <w:p w14:paraId="6CC57118" w14:textId="77777777" w:rsidR="005B17AA" w:rsidRPr="005B17AA" w:rsidRDefault="005B17AA" w:rsidP="005B17AA">
      <w:pPr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lastRenderedPageBreak/>
        <w:t>opredelitev delov objekta (nadstropja, posamezni prostori, oddelki),</w:t>
      </w:r>
    </w:p>
    <w:p w14:paraId="6D909822" w14:textId="77777777" w:rsidR="005B17AA" w:rsidRPr="005B17AA" w:rsidRDefault="005B17AA" w:rsidP="005B17AA">
      <w:pPr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predviden čas izvajanja del,</w:t>
      </w:r>
    </w:p>
    <w:p w14:paraId="5F293847" w14:textId="77777777" w:rsidR="005B17AA" w:rsidRPr="005B17AA" w:rsidRDefault="005B17AA" w:rsidP="005B17AA">
      <w:pPr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število delavcev.</w:t>
      </w:r>
    </w:p>
    <w:p w14:paraId="4B60D33C" w14:textId="77777777" w:rsidR="005B17AA" w:rsidRPr="005B17AA" w:rsidRDefault="005B17AA" w:rsidP="005B17AA">
      <w:p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Dodatno čiščenje lahko obsega zlasti:</w:t>
      </w:r>
    </w:p>
    <w:p w14:paraId="5C947DA9" w14:textId="77777777" w:rsidR="005B17AA" w:rsidRPr="005B17AA" w:rsidRDefault="005B17AA" w:rsidP="005B17AA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izredno čiščenje prostorov po večjih dogodkih,</w:t>
      </w:r>
    </w:p>
    <w:p w14:paraId="47A5A691" w14:textId="77777777" w:rsidR="005B17AA" w:rsidRPr="005B17AA" w:rsidRDefault="005B17AA" w:rsidP="005B17AA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čiščenje po vzdrževalnih ali gradbenih delih,</w:t>
      </w:r>
    </w:p>
    <w:p w14:paraId="38F3F147" w14:textId="77777777" w:rsidR="005B17AA" w:rsidRPr="005B17AA" w:rsidRDefault="005B17AA" w:rsidP="005B17AA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izredno dezinfekcijsko čiščenje prostorov,</w:t>
      </w:r>
    </w:p>
    <w:p w14:paraId="017BFA27" w14:textId="77777777" w:rsidR="005B17AA" w:rsidRPr="005B17AA" w:rsidRDefault="005B17AA" w:rsidP="005B17AA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dodatno globinsko čiščenje talnih površin,</w:t>
      </w:r>
    </w:p>
    <w:p w14:paraId="0C3856FB" w14:textId="77777777" w:rsidR="005B17AA" w:rsidRPr="005B17AA" w:rsidRDefault="005B17AA" w:rsidP="005B17AA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dodatno čiščenje oken ali drugih steklenih površin.</w:t>
      </w:r>
    </w:p>
    <w:p w14:paraId="686D801F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Naročnik dodatne ure čiščenja naroči najmanj 1 delovni dan pred začetkom izvajanja storitve.</w:t>
      </w:r>
    </w:p>
    <w:p w14:paraId="4BD91FA8" w14:textId="77777777" w:rsidR="005B17AA" w:rsidRPr="005B17AA" w:rsidRDefault="005B17AA" w:rsidP="005B17AA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Izvajalec lahko obračuna samo tisto število ur dodatnega čiščenja, ki je bilo predhodno potrjeno s strani naročnika.</w:t>
      </w:r>
    </w:p>
    <w:p w14:paraId="69E72831" w14:textId="729EF092" w:rsidR="005B17AA" w:rsidRPr="009B6538" w:rsidRDefault="005B17AA" w:rsidP="00596814">
      <w:pPr>
        <w:jc w:val="both"/>
        <w:rPr>
          <w:rFonts w:ascii="Arial" w:hAnsi="Arial" w:cs="Arial"/>
          <w:sz w:val="20"/>
          <w:szCs w:val="20"/>
        </w:rPr>
      </w:pPr>
      <w:r w:rsidRPr="005B17AA">
        <w:rPr>
          <w:rFonts w:ascii="Arial" w:hAnsi="Arial" w:cs="Arial"/>
          <w:sz w:val="20"/>
          <w:szCs w:val="20"/>
        </w:rPr>
        <w:t>Storitev dodatnega čiščenja se šteje za opravljeno, ko jo pisno potrdita kontaktna oseba naročnika in kontaktna oseba uporabnika.</w:t>
      </w:r>
    </w:p>
    <w:p w14:paraId="6118E6DB" w14:textId="77777777" w:rsidR="00852ADE" w:rsidRPr="009B6538" w:rsidRDefault="00C85DDA" w:rsidP="00723ABD">
      <w:pPr>
        <w:pStyle w:val="Naslov1"/>
        <w:jc w:val="both"/>
        <w:rPr>
          <w:rFonts w:ascii="Arial" w:hAnsi="Arial" w:cs="Arial"/>
          <w:color w:val="auto"/>
          <w:sz w:val="20"/>
          <w:szCs w:val="20"/>
        </w:rPr>
      </w:pPr>
      <w:r w:rsidRPr="009B6538">
        <w:rPr>
          <w:rFonts w:ascii="Arial" w:hAnsi="Arial" w:cs="Arial"/>
          <w:color w:val="auto"/>
          <w:sz w:val="20"/>
          <w:szCs w:val="20"/>
        </w:rPr>
        <w:t>POSEBNE TEHNIČNE ZAHTEVE ZA CELOTNO JAVNO NAROČILO</w:t>
      </w:r>
    </w:p>
    <w:p w14:paraId="3FCDACA0" w14:textId="77777777" w:rsidR="00723ABD" w:rsidRPr="009B6538" w:rsidRDefault="00723ABD" w:rsidP="00723ABD">
      <w:pPr>
        <w:rPr>
          <w:sz w:val="20"/>
          <w:szCs w:val="20"/>
        </w:rPr>
      </w:pPr>
    </w:p>
    <w:p w14:paraId="586BB4B8" w14:textId="77777777" w:rsidR="00596814" w:rsidRDefault="00723ABD" w:rsidP="005A10D8">
      <w:pPr>
        <w:pStyle w:val="Oznaenseznam"/>
        <w:numPr>
          <w:ilvl w:val="0"/>
          <w:numId w:val="0"/>
        </w:numPr>
        <w:ind w:left="360" w:right="-7" w:hanging="360"/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Izbrani izvajalec mora pri izvajanju storitev čiščenja v vseh sklopih javnega naročila izpolnjevati</w:t>
      </w:r>
    </w:p>
    <w:p w14:paraId="4C523CBE" w14:textId="0AB4E2C1" w:rsidR="00723ABD" w:rsidRPr="009B6538" w:rsidRDefault="00723ABD" w:rsidP="005A10D8">
      <w:pPr>
        <w:pStyle w:val="Oznaenseznam"/>
        <w:numPr>
          <w:ilvl w:val="0"/>
          <w:numId w:val="0"/>
        </w:numPr>
        <w:ind w:left="360" w:right="-7" w:hanging="360"/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naslednje posebne tehnične zahteve:</w:t>
      </w:r>
    </w:p>
    <w:p w14:paraId="58FA8E20" w14:textId="77777777" w:rsidR="00723ABD" w:rsidRPr="00723ABD" w:rsidRDefault="00723ABD" w:rsidP="00723ABD">
      <w:pPr>
        <w:pStyle w:val="Oznaenseznam"/>
        <w:numPr>
          <w:ilvl w:val="0"/>
          <w:numId w:val="0"/>
        </w:numPr>
        <w:ind w:left="360"/>
        <w:jc w:val="both"/>
        <w:rPr>
          <w:rFonts w:ascii="Arial" w:hAnsi="Arial" w:cs="Arial"/>
          <w:sz w:val="20"/>
          <w:szCs w:val="20"/>
        </w:rPr>
      </w:pPr>
    </w:p>
    <w:p w14:paraId="09F1186C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Varovanje podatkov in odgovornost</w:t>
      </w:r>
    </w:p>
    <w:p w14:paraId="0142A115" w14:textId="77777777" w:rsidR="00723ABD" w:rsidRPr="00723ABD" w:rsidRDefault="00723ABD" w:rsidP="00723ABD">
      <w:pPr>
        <w:pStyle w:val="Oznaenseznam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varovati tajnost podatkov in prostorov, v katerih se zadržuje njegovo delovno osebje, ter materialno in kazensko odgovarja za morebitno nastalo škodo;</w:t>
      </w:r>
    </w:p>
    <w:p w14:paraId="742A5ECB" w14:textId="77777777" w:rsidR="00723ABD" w:rsidRPr="009B6538" w:rsidRDefault="00723ABD" w:rsidP="00723ABD">
      <w:pPr>
        <w:pStyle w:val="Oznaenseznam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odgovarja za škodo, ki jo pri opravljanju dela povzroči njegovo delovno osebje na objektih, opremi ali instalacijah naročnika oziroma uporabnika.</w:t>
      </w:r>
    </w:p>
    <w:p w14:paraId="5BA8B277" w14:textId="77777777" w:rsidR="00723ABD" w:rsidRPr="00723ABD" w:rsidRDefault="00723ABD" w:rsidP="00723ABD">
      <w:pPr>
        <w:pStyle w:val="Oznaenseznam"/>
        <w:numPr>
          <w:ilvl w:val="0"/>
          <w:numId w:val="0"/>
        </w:numPr>
        <w:ind w:left="720"/>
        <w:jc w:val="both"/>
        <w:rPr>
          <w:rFonts w:ascii="Arial" w:hAnsi="Arial" w:cs="Arial"/>
          <w:sz w:val="20"/>
          <w:szCs w:val="20"/>
        </w:rPr>
      </w:pPr>
    </w:p>
    <w:p w14:paraId="18838C7C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Varnostne zahteve za osebje</w:t>
      </w:r>
    </w:p>
    <w:p w14:paraId="09B11DEF" w14:textId="77777777" w:rsidR="00723ABD" w:rsidRPr="00723ABD" w:rsidRDefault="00723ABD" w:rsidP="00723ABD">
      <w:pPr>
        <w:pStyle w:val="Oznaenseznam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pred začetkom izvajanja storitev posameznemu uporabniku posredovati imena oseb, ki bodo opravljale storitve po pogodbi, skupaj s potrdili iz kazenske evidence o nekaznovanosti;</w:t>
      </w:r>
    </w:p>
    <w:p w14:paraId="6AD605BB" w14:textId="77777777" w:rsidR="00723ABD" w:rsidRPr="00723ABD" w:rsidRDefault="00723ABD" w:rsidP="00723ABD">
      <w:pPr>
        <w:pStyle w:val="Oznaenseznam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potrdila o nekaznovanosti ne smejo biti starejša od enega meseca od roka za oddajo ponudbe;</w:t>
      </w:r>
    </w:p>
    <w:p w14:paraId="2FA6C1B5" w14:textId="77777777" w:rsidR="00723ABD" w:rsidRPr="00723ABD" w:rsidRDefault="00723ABD" w:rsidP="00723ABD">
      <w:pPr>
        <w:pStyle w:val="Oznaenseznam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v primeru zamenjave delavca mora izvajalec naročniku pred začetkom dela novega delavca predložiti enako dokazilo;</w:t>
      </w:r>
    </w:p>
    <w:p w14:paraId="2B621073" w14:textId="77777777" w:rsidR="00723ABD" w:rsidRPr="009B6538" w:rsidRDefault="00723ABD" w:rsidP="00723ABD">
      <w:pPr>
        <w:pStyle w:val="Oznaenseznam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naročnik si pridržuje pravico, da osebi, za katero obstajajo varnostni zadržki, prepove vstop v poslovne prostore.</w:t>
      </w:r>
    </w:p>
    <w:p w14:paraId="573D347B" w14:textId="77777777" w:rsidR="00723ABD" w:rsidRPr="00723ABD" w:rsidRDefault="00723ABD" w:rsidP="00723ABD">
      <w:pPr>
        <w:pStyle w:val="Oznaenseznam"/>
        <w:numPr>
          <w:ilvl w:val="0"/>
          <w:numId w:val="0"/>
        </w:numPr>
        <w:ind w:left="720"/>
        <w:jc w:val="both"/>
        <w:rPr>
          <w:rFonts w:ascii="Arial" w:hAnsi="Arial" w:cs="Arial"/>
          <w:sz w:val="20"/>
          <w:szCs w:val="20"/>
        </w:rPr>
      </w:pPr>
    </w:p>
    <w:p w14:paraId="6C1DE17E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Zamenjava osebja</w:t>
      </w:r>
    </w:p>
    <w:p w14:paraId="5160972F" w14:textId="77777777" w:rsidR="00723ABD" w:rsidRPr="00723ABD" w:rsidRDefault="00723ABD" w:rsidP="00723ABD">
      <w:pPr>
        <w:pStyle w:val="Oznaenseznam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lastRenderedPageBreak/>
        <w:t>izvajalec mora zaposlenega delavca, pri katerem je ugotovljena predkaznovanost ali drug varnostni zadržek, nemudoma nadomestiti z drugim delavcem, ki izpolnjuje vse zahtevane pogoje;</w:t>
      </w:r>
    </w:p>
    <w:p w14:paraId="0194BC05" w14:textId="77777777" w:rsidR="00723ABD" w:rsidRPr="00723ABD" w:rsidRDefault="00723ABD" w:rsidP="00723ABD">
      <w:pPr>
        <w:pStyle w:val="Oznaenseznam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na zahtevo naročnika zamenjati zaposlenega delavca, če naročnik ugotovi:</w:t>
      </w:r>
    </w:p>
    <w:p w14:paraId="41FDCC68" w14:textId="77777777" w:rsidR="00723ABD" w:rsidRPr="00723ABD" w:rsidRDefault="00723ABD" w:rsidP="00723ABD">
      <w:pPr>
        <w:pStyle w:val="Oznaenseznam"/>
        <w:numPr>
          <w:ilvl w:val="1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varnostne zadržke,</w:t>
      </w:r>
    </w:p>
    <w:p w14:paraId="40977B4A" w14:textId="77777777" w:rsidR="00723ABD" w:rsidRPr="00723ABD" w:rsidRDefault="00723ABD" w:rsidP="00723ABD">
      <w:pPr>
        <w:pStyle w:val="Oznaenseznam"/>
        <w:numPr>
          <w:ilvl w:val="1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nekvalitetno opravljanje dela,</w:t>
      </w:r>
    </w:p>
    <w:p w14:paraId="0E618C18" w14:textId="77777777" w:rsidR="00723ABD" w:rsidRPr="00723ABD" w:rsidRDefault="00723ABD" w:rsidP="00723ABD">
      <w:pPr>
        <w:pStyle w:val="Oznaenseznam"/>
        <w:numPr>
          <w:ilvl w:val="1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neprimeren odnos do zaposlenih ali uporabnikov prostorov;</w:t>
      </w:r>
    </w:p>
    <w:p w14:paraId="4F482FC3" w14:textId="77777777" w:rsidR="00723ABD" w:rsidRPr="009B6538" w:rsidRDefault="00723ABD" w:rsidP="00723ABD">
      <w:pPr>
        <w:pStyle w:val="Oznaenseznam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v primeru neizpolnjevanja navedenih zahtev lahko naročnik odstopi od pogodbe brez odpovednega roka.</w:t>
      </w:r>
    </w:p>
    <w:p w14:paraId="1768C248" w14:textId="77777777" w:rsidR="00723ABD" w:rsidRPr="00723ABD" w:rsidRDefault="00723ABD" w:rsidP="00723ABD">
      <w:pPr>
        <w:pStyle w:val="Oznaenseznam"/>
        <w:numPr>
          <w:ilvl w:val="0"/>
          <w:numId w:val="0"/>
        </w:numPr>
        <w:ind w:left="720"/>
        <w:jc w:val="both"/>
        <w:rPr>
          <w:rFonts w:ascii="Arial" w:hAnsi="Arial" w:cs="Arial"/>
          <w:sz w:val="20"/>
          <w:szCs w:val="20"/>
        </w:rPr>
      </w:pPr>
    </w:p>
    <w:p w14:paraId="1F5D2AC7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Organizacija in nadzor dela</w:t>
      </w:r>
    </w:p>
    <w:p w14:paraId="543ECD16" w14:textId="77777777" w:rsidR="00723ABD" w:rsidRPr="00723ABD" w:rsidRDefault="00723ABD" w:rsidP="00723ABD">
      <w:pPr>
        <w:pStyle w:val="Oznaenseznam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voditi mesečne evidenčne liste prisotnosti na posamezni lokaciji uporabnika;</w:t>
      </w:r>
    </w:p>
    <w:p w14:paraId="084EB90F" w14:textId="77777777" w:rsidR="00723ABD" w:rsidRPr="00723ABD" w:rsidRDefault="00723ABD" w:rsidP="00723ABD">
      <w:pPr>
        <w:pStyle w:val="Oznaenseznam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evidenčni list mora vsebovati:</w:t>
      </w:r>
    </w:p>
    <w:p w14:paraId="4F1E35C9" w14:textId="77777777" w:rsidR="00723ABD" w:rsidRPr="00723ABD" w:rsidRDefault="00723ABD" w:rsidP="00723ABD">
      <w:pPr>
        <w:pStyle w:val="Oznaenseznam"/>
        <w:numPr>
          <w:ilvl w:val="1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datum izvajanja storitve,</w:t>
      </w:r>
    </w:p>
    <w:p w14:paraId="67B57C80" w14:textId="7D11F951" w:rsidR="00723ABD" w:rsidRPr="00723ABD" w:rsidRDefault="00723ABD" w:rsidP="00723ABD">
      <w:pPr>
        <w:pStyle w:val="Oznaenseznam"/>
        <w:numPr>
          <w:ilvl w:val="1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vrsto in obseg opravljenega dela,</w:t>
      </w:r>
    </w:p>
    <w:p w14:paraId="53B164BA" w14:textId="77777777" w:rsidR="00723ABD" w:rsidRPr="00723ABD" w:rsidRDefault="00723ABD" w:rsidP="00723ABD">
      <w:pPr>
        <w:pStyle w:val="Oznaenseznam"/>
        <w:numPr>
          <w:ilvl w:val="1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uro prihoda in odhoda izvajalca;</w:t>
      </w:r>
    </w:p>
    <w:p w14:paraId="577220BD" w14:textId="77777777" w:rsidR="00723ABD" w:rsidRPr="00723ABD" w:rsidRDefault="00723ABD" w:rsidP="00723ABD">
      <w:pPr>
        <w:pStyle w:val="Oznaenseznam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evidenčni list pripravi izvajalec, ob zaključku meseca pa ga podpišeta odgovorni osebi izvajalca in uporabnika;</w:t>
      </w:r>
    </w:p>
    <w:p w14:paraId="505EE573" w14:textId="518C7F8D" w:rsidR="00723ABD" w:rsidRDefault="00723ABD" w:rsidP="00723ABD">
      <w:pPr>
        <w:pStyle w:val="Oznaenseznam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original evidenčnega lista izvajalec priloži k računu</w:t>
      </w:r>
      <w:r w:rsidR="0023335A">
        <w:rPr>
          <w:rFonts w:ascii="Arial" w:hAnsi="Arial" w:cs="Arial"/>
          <w:sz w:val="20"/>
          <w:szCs w:val="20"/>
        </w:rPr>
        <w:t>,</w:t>
      </w:r>
    </w:p>
    <w:p w14:paraId="071D5690" w14:textId="385E1808" w:rsidR="0023335A" w:rsidRPr="0093695B" w:rsidRDefault="0023335A" w:rsidP="00723ABD">
      <w:pPr>
        <w:pStyle w:val="Oznaenseznam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93695B">
        <w:rPr>
          <w:rFonts w:ascii="Arial" w:hAnsi="Arial" w:cs="Arial"/>
          <w:sz w:val="20"/>
          <w:szCs w:val="20"/>
        </w:rPr>
        <w:t>oseba, ki izvaja nadzor nad izvajanjem storitev čiščenja, mora svojo prisotnost predhodno sporočiti uporabniku.</w:t>
      </w:r>
    </w:p>
    <w:p w14:paraId="6DD4855F" w14:textId="77777777" w:rsidR="00723ABD" w:rsidRPr="0093695B" w:rsidRDefault="00723ABD" w:rsidP="00723ABD">
      <w:pPr>
        <w:pStyle w:val="Oznaenseznam"/>
        <w:numPr>
          <w:ilvl w:val="0"/>
          <w:numId w:val="0"/>
        </w:numPr>
        <w:ind w:left="720"/>
        <w:jc w:val="both"/>
        <w:rPr>
          <w:rFonts w:ascii="Arial" w:hAnsi="Arial" w:cs="Arial"/>
          <w:sz w:val="20"/>
          <w:szCs w:val="20"/>
        </w:rPr>
      </w:pPr>
    </w:p>
    <w:p w14:paraId="6395511B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Strokovna usposobljenost</w:t>
      </w:r>
    </w:p>
    <w:p w14:paraId="72555AF6" w14:textId="77777777" w:rsidR="00723ABD" w:rsidRPr="00723ABD" w:rsidRDefault="00723ABD" w:rsidP="00723ABD">
      <w:pPr>
        <w:pStyle w:val="Oznaenseznam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storitve čiščenja morajo izvajati strokovno usposobljeni delavci;</w:t>
      </w:r>
    </w:p>
    <w:p w14:paraId="4F8F8D9F" w14:textId="77777777" w:rsidR="00723ABD" w:rsidRPr="00723ABD" w:rsidRDefault="00723ABD" w:rsidP="00723ABD">
      <w:pPr>
        <w:pStyle w:val="Oznaenseznam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zagotoviti urejen videz delovnega osebja z ustreznimi oznakami izvajalca;</w:t>
      </w:r>
    </w:p>
    <w:p w14:paraId="5138E926" w14:textId="77777777" w:rsidR="00723ABD" w:rsidRPr="009B6538" w:rsidRDefault="00723ABD" w:rsidP="00723ABD">
      <w:pPr>
        <w:pStyle w:val="Oznaenseznam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spremljati urejenost in vedenje delavcev v prostorih naročnika.</w:t>
      </w:r>
    </w:p>
    <w:p w14:paraId="5C169665" w14:textId="77777777" w:rsidR="00723ABD" w:rsidRPr="00723ABD" w:rsidRDefault="00723ABD" w:rsidP="00723ABD">
      <w:pPr>
        <w:pStyle w:val="Oznaenseznam"/>
        <w:numPr>
          <w:ilvl w:val="0"/>
          <w:numId w:val="0"/>
        </w:numPr>
        <w:ind w:left="720"/>
        <w:jc w:val="both"/>
        <w:rPr>
          <w:rFonts w:ascii="Arial" w:hAnsi="Arial" w:cs="Arial"/>
          <w:sz w:val="20"/>
          <w:szCs w:val="20"/>
        </w:rPr>
      </w:pPr>
    </w:p>
    <w:p w14:paraId="0F552F39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Zdravstvene in varnostne zahteve</w:t>
      </w:r>
    </w:p>
    <w:p w14:paraId="52015E12" w14:textId="77777777" w:rsidR="00723ABD" w:rsidRPr="00723ABD" w:rsidRDefault="00723ABD" w:rsidP="00723ABD">
      <w:pPr>
        <w:pStyle w:val="Oznaenseznam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vsi delavci, ki opravljajo storitve čiščenja, morajo imeti:</w:t>
      </w:r>
    </w:p>
    <w:p w14:paraId="1982B381" w14:textId="77777777" w:rsidR="00723ABD" w:rsidRPr="00723ABD" w:rsidRDefault="00723ABD" w:rsidP="00723ABD">
      <w:pPr>
        <w:pStyle w:val="Oznaenseznam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opravljen zdravniški pregled,</w:t>
      </w:r>
    </w:p>
    <w:p w14:paraId="462D22F8" w14:textId="77777777" w:rsidR="00723ABD" w:rsidRPr="00723ABD" w:rsidRDefault="00723ABD" w:rsidP="00723ABD">
      <w:pPr>
        <w:pStyle w:val="Oznaenseznam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usposabljanje s področja varnosti in zdravja pri delu;</w:t>
      </w:r>
    </w:p>
    <w:p w14:paraId="4CA36C65" w14:textId="77777777" w:rsidR="00723ABD" w:rsidRPr="00723ABD" w:rsidRDefault="00723ABD" w:rsidP="00723ABD">
      <w:pPr>
        <w:pStyle w:val="Oznaenseznam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svoje delavce opremiti z ustreznimi osebnimi varovalnimi sredstvi in zagotoviti njihovo uporabo;</w:t>
      </w:r>
    </w:p>
    <w:p w14:paraId="3482328A" w14:textId="77777777" w:rsidR="00723ABD" w:rsidRPr="00723ABD" w:rsidRDefault="00723ABD" w:rsidP="00723ABD">
      <w:pPr>
        <w:pStyle w:val="Oznaenseznam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spoštovati predpise s področja:</w:t>
      </w:r>
    </w:p>
    <w:p w14:paraId="01D9956E" w14:textId="77777777" w:rsidR="00723ABD" w:rsidRPr="00723ABD" w:rsidRDefault="00723ABD" w:rsidP="00723ABD">
      <w:pPr>
        <w:pStyle w:val="Oznaenseznam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varnosti in zdravja pri delu,</w:t>
      </w:r>
    </w:p>
    <w:p w14:paraId="13464068" w14:textId="77777777" w:rsidR="00723ABD" w:rsidRPr="00723ABD" w:rsidRDefault="00723ABD" w:rsidP="00723ABD">
      <w:pPr>
        <w:pStyle w:val="Oznaenseznam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varstva okolja,</w:t>
      </w:r>
    </w:p>
    <w:p w14:paraId="0921860B" w14:textId="77777777" w:rsidR="00723ABD" w:rsidRPr="00723ABD" w:rsidRDefault="00723ABD" w:rsidP="00723ABD">
      <w:pPr>
        <w:pStyle w:val="Oznaenseznam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požarne varnosti,</w:t>
      </w:r>
    </w:p>
    <w:p w14:paraId="661FF736" w14:textId="77777777" w:rsidR="00723ABD" w:rsidRPr="009B6538" w:rsidRDefault="00723ABD" w:rsidP="00723ABD">
      <w:pPr>
        <w:pStyle w:val="Oznaenseznam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higienskega minimuma.</w:t>
      </w:r>
    </w:p>
    <w:p w14:paraId="4571A663" w14:textId="77777777" w:rsidR="00723ABD" w:rsidRPr="00723ABD" w:rsidRDefault="00723ABD" w:rsidP="00723ABD">
      <w:pPr>
        <w:pStyle w:val="Oznaenseznam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p w14:paraId="735BBAB1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Komunikacija</w:t>
      </w:r>
    </w:p>
    <w:p w14:paraId="2115FD9B" w14:textId="77777777" w:rsidR="00723ABD" w:rsidRPr="00723ABD" w:rsidRDefault="00723ABD" w:rsidP="00723ABD">
      <w:pPr>
        <w:pStyle w:val="Oznaenseznam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zaradi učinkovite komunikacije morajo vsi delavci, ki opravljajo storitve čiščenja, razumeti in govoriti slovenski jezik na ravni pogovornega sporazumevanja;</w:t>
      </w:r>
    </w:p>
    <w:p w14:paraId="63AEECF6" w14:textId="77777777" w:rsidR="00723ABD" w:rsidRPr="009B6538" w:rsidRDefault="00723ABD" w:rsidP="00723ABD">
      <w:pPr>
        <w:pStyle w:val="Oznaenseznam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naročniku posredovati mobilno telefonsko številko vodje čiščenja, ki je v delovnih dneh dosegljiv med 7.00 in 16.00.</w:t>
      </w:r>
    </w:p>
    <w:p w14:paraId="27931A27" w14:textId="77777777" w:rsidR="00723ABD" w:rsidRPr="00723ABD" w:rsidRDefault="00723ABD" w:rsidP="00723ABD">
      <w:pPr>
        <w:pStyle w:val="Oznaenseznam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p w14:paraId="48C58869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Kakovost izvajanja storitev</w:t>
      </w:r>
    </w:p>
    <w:p w14:paraId="5D0F0553" w14:textId="77777777" w:rsidR="00723ABD" w:rsidRPr="00723ABD" w:rsidRDefault="00723ABD" w:rsidP="00723ABD">
      <w:pPr>
        <w:pStyle w:val="Oznaenseznam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zagotavljati kakovostno izvajanje storitev čiščenja v skladu s pravili stroke;</w:t>
      </w:r>
    </w:p>
    <w:p w14:paraId="244C318C" w14:textId="77777777" w:rsidR="00723ABD" w:rsidRPr="009B6538" w:rsidRDefault="00723ABD" w:rsidP="00723ABD">
      <w:pPr>
        <w:pStyle w:val="Oznaenseznam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lastRenderedPageBreak/>
        <w:t>v primeru nekvalitetno izvedenega čiščenja mora izvajalec po opozorilu naročnika izvesti dodatno čiščenje na lastne stroške v roku, ki ga določi naročnik.</w:t>
      </w:r>
    </w:p>
    <w:p w14:paraId="4F76BD7A" w14:textId="77777777" w:rsidR="00723ABD" w:rsidRPr="00723ABD" w:rsidRDefault="00723ABD" w:rsidP="00723ABD">
      <w:pPr>
        <w:pStyle w:val="Oznaenseznam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p w14:paraId="1A158D05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Organizacija delovnega procesa</w:t>
      </w:r>
    </w:p>
    <w:p w14:paraId="47CFC565" w14:textId="77777777" w:rsidR="00723ABD" w:rsidRPr="00723ABD" w:rsidRDefault="00723ABD" w:rsidP="00723ABD">
      <w:pPr>
        <w:pStyle w:val="Oznaenseznam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pred začetkom izvajanja storitev naročniku predložiti načrt izvajanja čiščenja (plan dela);</w:t>
      </w:r>
    </w:p>
    <w:p w14:paraId="08D47F99" w14:textId="77777777" w:rsidR="00723ABD" w:rsidRDefault="00723ABD" w:rsidP="00723ABD">
      <w:pPr>
        <w:pStyle w:val="Oznaenseznam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zagotavljati stalno prisotnost dogovorjenega čistilnega osebja ter nadomestne delavce v primeru odsotnosti;</w:t>
      </w:r>
    </w:p>
    <w:p w14:paraId="066F2FD5" w14:textId="431AD59B" w:rsidR="00723ABD" w:rsidRDefault="0023335A" w:rsidP="0023335A">
      <w:pPr>
        <w:pStyle w:val="Oznaenseznam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23335A">
        <w:rPr>
          <w:rFonts w:ascii="Arial" w:hAnsi="Arial" w:cs="Arial"/>
          <w:sz w:val="20"/>
          <w:szCs w:val="20"/>
        </w:rPr>
        <w:t>izvajalec mora o vsaki spremembi delovnega osebja nemudoma obvestiti naročnika in mu posredovati ustrezna dokazila najkasneje do dneva nastopa dela novega delavca.</w:t>
      </w:r>
    </w:p>
    <w:p w14:paraId="00AE14D2" w14:textId="77777777" w:rsidR="0023335A" w:rsidRDefault="0023335A" w:rsidP="0023335A">
      <w:pPr>
        <w:pStyle w:val="Oznaenseznam"/>
        <w:numPr>
          <w:ilvl w:val="0"/>
          <w:numId w:val="0"/>
        </w:numPr>
        <w:ind w:left="720"/>
        <w:jc w:val="both"/>
        <w:rPr>
          <w:rFonts w:ascii="Arial" w:hAnsi="Arial" w:cs="Arial"/>
          <w:sz w:val="20"/>
          <w:szCs w:val="20"/>
        </w:rPr>
      </w:pPr>
    </w:p>
    <w:p w14:paraId="25E67F4A" w14:textId="77777777" w:rsidR="001C224A" w:rsidRPr="001C224A" w:rsidRDefault="001C224A" w:rsidP="001C224A">
      <w:pPr>
        <w:pStyle w:val="Oznaenseznam"/>
        <w:numPr>
          <w:ilvl w:val="0"/>
          <w:numId w:val="37"/>
        </w:numPr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1C224A">
        <w:rPr>
          <w:rFonts w:ascii="Arial" w:hAnsi="Arial" w:cs="Arial"/>
          <w:b/>
          <w:bCs/>
          <w:sz w:val="20"/>
          <w:szCs w:val="20"/>
        </w:rPr>
        <w:t>Navodila naročnika</w:t>
      </w:r>
    </w:p>
    <w:p w14:paraId="16AE135A" w14:textId="77777777" w:rsidR="001C224A" w:rsidRPr="001C224A" w:rsidRDefault="001C224A" w:rsidP="001C224A">
      <w:pPr>
        <w:pStyle w:val="Oznaenseznam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1C224A">
        <w:rPr>
          <w:rFonts w:ascii="Arial" w:hAnsi="Arial" w:cs="Arial"/>
          <w:sz w:val="20"/>
          <w:szCs w:val="20"/>
        </w:rPr>
        <w:t>delovno osebje izvajalca mora pri izvajanju storitev upoštevati navodila naročnika oziroma uporabnika ter hišni red posameznega objekta.</w:t>
      </w:r>
    </w:p>
    <w:p w14:paraId="6F5447A7" w14:textId="77777777" w:rsidR="001C224A" w:rsidRDefault="001C224A" w:rsidP="0023335A">
      <w:pPr>
        <w:pStyle w:val="Oznaenseznam"/>
        <w:numPr>
          <w:ilvl w:val="0"/>
          <w:numId w:val="0"/>
        </w:numPr>
        <w:ind w:left="720"/>
        <w:jc w:val="both"/>
        <w:rPr>
          <w:rFonts w:ascii="Arial" w:hAnsi="Arial" w:cs="Arial"/>
          <w:sz w:val="20"/>
          <w:szCs w:val="20"/>
        </w:rPr>
      </w:pPr>
    </w:p>
    <w:p w14:paraId="3583905D" w14:textId="77777777" w:rsidR="001C224A" w:rsidRPr="0023335A" w:rsidRDefault="001C224A" w:rsidP="0023335A">
      <w:pPr>
        <w:pStyle w:val="Oznaenseznam"/>
        <w:numPr>
          <w:ilvl w:val="0"/>
          <w:numId w:val="0"/>
        </w:numPr>
        <w:ind w:left="720"/>
        <w:jc w:val="both"/>
        <w:rPr>
          <w:rFonts w:ascii="Arial" w:hAnsi="Arial" w:cs="Arial"/>
          <w:sz w:val="20"/>
          <w:szCs w:val="20"/>
        </w:rPr>
      </w:pPr>
    </w:p>
    <w:p w14:paraId="528424FE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Material in oprema</w:t>
      </w:r>
    </w:p>
    <w:p w14:paraId="328BF98B" w14:textId="77777777" w:rsidR="00723ABD" w:rsidRPr="00723ABD" w:rsidRDefault="00723ABD" w:rsidP="00723ABD">
      <w:pPr>
        <w:pStyle w:val="Oznaenseznam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zagotoviti ustrezno število delovnih pripomočkov (čistilni vozički, sesalci za suho in mokro sesanje, kombinirani čistilni stroji ipd.);</w:t>
      </w:r>
    </w:p>
    <w:p w14:paraId="3EF11819" w14:textId="23C76D9D" w:rsidR="00723ABD" w:rsidRPr="00723ABD" w:rsidRDefault="00723ABD" w:rsidP="00723ABD">
      <w:pPr>
        <w:pStyle w:val="Oznaenseznam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zagotoviti uporabo različnih čistilnih krp glede na namen čiščenja (sanitarije, pisarne, kuhinje ipd.)</w:t>
      </w:r>
      <w:r w:rsidR="00056D0B" w:rsidRPr="009B6538">
        <w:rPr>
          <w:rFonts w:ascii="Arial" w:hAnsi="Arial" w:cs="Arial"/>
          <w:sz w:val="20"/>
          <w:szCs w:val="20"/>
        </w:rPr>
        <w:t xml:space="preserve"> ter dnevno pranje čistilnih krp.</w:t>
      </w:r>
    </w:p>
    <w:p w14:paraId="54C1BBE2" w14:textId="77777777" w:rsidR="00723ABD" w:rsidRPr="00723ABD" w:rsidRDefault="00723ABD" w:rsidP="000850A0">
      <w:pPr>
        <w:pStyle w:val="Oznaenseznam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p w14:paraId="3627BDCC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Vzdrževanje opreme</w:t>
      </w:r>
    </w:p>
    <w:p w14:paraId="2DA91DDE" w14:textId="77777777" w:rsidR="00723ABD" w:rsidRPr="00723ABD" w:rsidRDefault="00723ABD" w:rsidP="00723ABD">
      <w:pPr>
        <w:pStyle w:val="Oznaenseznam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naročnik zahteva, da so vsi čistilni pripomočki, ki jih uporablja izvajalec čiščenja:</w:t>
      </w:r>
    </w:p>
    <w:p w14:paraId="4BEB908F" w14:textId="77777777" w:rsidR="00723ABD" w:rsidRPr="00723ABD" w:rsidRDefault="00723ABD" w:rsidP="00723ABD">
      <w:pPr>
        <w:pStyle w:val="Oznaenseznam"/>
        <w:numPr>
          <w:ilvl w:val="1"/>
          <w:numId w:val="20"/>
        </w:numPr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dnevno očiščeni,</w:t>
      </w:r>
    </w:p>
    <w:p w14:paraId="27159FA8" w14:textId="77777777" w:rsidR="00723ABD" w:rsidRPr="00723ABD" w:rsidRDefault="00723ABD" w:rsidP="00723ABD">
      <w:pPr>
        <w:pStyle w:val="Oznaenseznam"/>
        <w:numPr>
          <w:ilvl w:val="1"/>
          <w:numId w:val="20"/>
        </w:numPr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redno vzdrževani,</w:t>
      </w:r>
    </w:p>
    <w:p w14:paraId="039AC47B" w14:textId="77777777" w:rsidR="00723ABD" w:rsidRPr="009B6538" w:rsidRDefault="00723ABD" w:rsidP="00723ABD">
      <w:pPr>
        <w:pStyle w:val="Oznaenseznam"/>
        <w:numPr>
          <w:ilvl w:val="1"/>
          <w:numId w:val="20"/>
        </w:numPr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uporabljeni v skladu s pravili stroke.</w:t>
      </w:r>
    </w:p>
    <w:p w14:paraId="2E6AABA6" w14:textId="77777777" w:rsidR="00723ABD" w:rsidRPr="00723ABD" w:rsidRDefault="00723ABD" w:rsidP="00723ABD">
      <w:pPr>
        <w:pStyle w:val="Oznaenseznam"/>
        <w:numPr>
          <w:ilvl w:val="0"/>
          <w:numId w:val="0"/>
        </w:numPr>
        <w:ind w:left="1440"/>
        <w:rPr>
          <w:rFonts w:ascii="Arial" w:hAnsi="Arial" w:cs="Arial"/>
          <w:sz w:val="20"/>
          <w:szCs w:val="20"/>
        </w:rPr>
      </w:pPr>
    </w:p>
    <w:p w14:paraId="63704AFE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Obveščanje o okvarah</w:t>
      </w:r>
    </w:p>
    <w:p w14:paraId="65F9E7D5" w14:textId="77777777" w:rsidR="00723ABD" w:rsidRPr="009B6538" w:rsidRDefault="00723ABD" w:rsidP="00056D0B">
      <w:pPr>
        <w:pStyle w:val="Oznaenseznam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delovno osebje izvajalca mora v primeru zaznave okvare ali poškodbe na objektu, opremi ali instalacijah (npr. puščanje vode, poškodovani kabli ipd.) o tem nemudoma obvestiti odgovorno osebo naročnika oziroma uporabnika.</w:t>
      </w:r>
    </w:p>
    <w:p w14:paraId="4C1A3DFE" w14:textId="77777777" w:rsidR="00723ABD" w:rsidRPr="00723ABD" w:rsidRDefault="00723ABD" w:rsidP="00723ABD">
      <w:pPr>
        <w:pStyle w:val="Oznaenseznam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p w14:paraId="3F3FD65B" w14:textId="77777777" w:rsidR="00723ABD" w:rsidRPr="00723ABD" w:rsidRDefault="00723ABD" w:rsidP="00723ABD">
      <w:pPr>
        <w:pStyle w:val="Oznaenseznam"/>
        <w:rPr>
          <w:rFonts w:ascii="Arial" w:hAnsi="Arial" w:cs="Arial"/>
          <w:b/>
          <w:bCs/>
          <w:sz w:val="20"/>
          <w:szCs w:val="20"/>
        </w:rPr>
      </w:pPr>
      <w:r w:rsidRPr="00723ABD">
        <w:rPr>
          <w:rFonts w:ascii="Arial" w:hAnsi="Arial" w:cs="Arial"/>
          <w:b/>
          <w:bCs/>
          <w:sz w:val="20"/>
          <w:szCs w:val="20"/>
        </w:rPr>
        <w:t>Poročanje o porabi sredstev</w:t>
      </w:r>
    </w:p>
    <w:p w14:paraId="0F0F4431" w14:textId="77777777" w:rsidR="00723ABD" w:rsidRPr="00723ABD" w:rsidRDefault="00723ABD" w:rsidP="00056D0B">
      <w:pPr>
        <w:pStyle w:val="Oznaenseznam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723ABD">
        <w:rPr>
          <w:rFonts w:ascii="Arial" w:hAnsi="Arial" w:cs="Arial"/>
          <w:sz w:val="20"/>
          <w:szCs w:val="20"/>
        </w:rPr>
        <w:t>izvajalec mora naročniku vsakih šest mesecev predložiti seznam čistilnih sredstev in količin, ki jih je porabil pri izvajanju storitev.</w:t>
      </w:r>
    </w:p>
    <w:p w14:paraId="03B89BBC" w14:textId="5243C8A0" w:rsidR="00723ABD" w:rsidRPr="00723ABD" w:rsidRDefault="00723ABD" w:rsidP="00723ABD">
      <w:pPr>
        <w:pStyle w:val="Oznaenseznam"/>
        <w:numPr>
          <w:ilvl w:val="0"/>
          <w:numId w:val="0"/>
        </w:numPr>
        <w:ind w:left="360"/>
        <w:rPr>
          <w:rFonts w:ascii="Arial" w:hAnsi="Arial" w:cs="Arial"/>
          <w:sz w:val="20"/>
          <w:szCs w:val="20"/>
        </w:rPr>
      </w:pPr>
    </w:p>
    <w:p w14:paraId="708F3B1E" w14:textId="50644EB1" w:rsidR="00852ADE" w:rsidRPr="009B6538" w:rsidRDefault="00852ADE" w:rsidP="00723ABD">
      <w:pPr>
        <w:pStyle w:val="Oznaenseznam"/>
        <w:numPr>
          <w:ilvl w:val="0"/>
          <w:numId w:val="0"/>
        </w:numPr>
        <w:ind w:left="360" w:hanging="360"/>
        <w:rPr>
          <w:rFonts w:ascii="Arial" w:hAnsi="Arial" w:cs="Arial"/>
          <w:sz w:val="20"/>
          <w:szCs w:val="20"/>
        </w:rPr>
      </w:pPr>
    </w:p>
    <w:sectPr w:rsidR="00852ADE" w:rsidRPr="009B6538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92C46" w14:textId="77777777" w:rsidR="002E77FE" w:rsidRDefault="002E77FE" w:rsidP="00C85DDA">
      <w:pPr>
        <w:spacing w:after="0" w:line="240" w:lineRule="auto"/>
      </w:pPr>
      <w:r>
        <w:separator/>
      </w:r>
    </w:p>
  </w:endnote>
  <w:endnote w:type="continuationSeparator" w:id="0">
    <w:p w14:paraId="4DD7DCC9" w14:textId="77777777" w:rsidR="002E77FE" w:rsidRDefault="002E77FE" w:rsidP="00C85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0754396"/>
      <w:docPartObj>
        <w:docPartGallery w:val="Page Numbers (Bottom of Page)"/>
        <w:docPartUnique/>
      </w:docPartObj>
    </w:sdtPr>
    <w:sdtEndPr/>
    <w:sdtContent>
      <w:p w14:paraId="66178542" w14:textId="22441EAB" w:rsidR="00C85DDA" w:rsidRDefault="00C85DDA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64E594" w14:textId="77777777" w:rsidR="00C85DDA" w:rsidRDefault="00C85D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1188" w14:textId="77777777" w:rsidR="002E77FE" w:rsidRDefault="002E77FE" w:rsidP="00C85DDA">
      <w:pPr>
        <w:spacing w:after="0" w:line="240" w:lineRule="auto"/>
      </w:pPr>
      <w:r>
        <w:separator/>
      </w:r>
    </w:p>
  </w:footnote>
  <w:footnote w:type="continuationSeparator" w:id="0">
    <w:p w14:paraId="18EBBDC6" w14:textId="77777777" w:rsidR="002E77FE" w:rsidRDefault="002E77FE" w:rsidP="00C85D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DEF6FEB4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ED2F5A"/>
    <w:multiLevelType w:val="multilevel"/>
    <w:tmpl w:val="805E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155CE6"/>
    <w:multiLevelType w:val="multilevel"/>
    <w:tmpl w:val="5574A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D43CB8"/>
    <w:multiLevelType w:val="multilevel"/>
    <w:tmpl w:val="1ED8C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CB06943"/>
    <w:multiLevelType w:val="multilevel"/>
    <w:tmpl w:val="D460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FA6000"/>
    <w:multiLevelType w:val="multilevel"/>
    <w:tmpl w:val="38F45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4B737E"/>
    <w:multiLevelType w:val="hybridMultilevel"/>
    <w:tmpl w:val="5A12CB28"/>
    <w:lvl w:ilvl="0" w:tplc="FFFFFFFF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F02713"/>
    <w:multiLevelType w:val="multilevel"/>
    <w:tmpl w:val="5F164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876A37"/>
    <w:multiLevelType w:val="multilevel"/>
    <w:tmpl w:val="290C2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506DFF"/>
    <w:multiLevelType w:val="multilevel"/>
    <w:tmpl w:val="3ACC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D45F02"/>
    <w:multiLevelType w:val="multilevel"/>
    <w:tmpl w:val="4448F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6D17B8"/>
    <w:multiLevelType w:val="multilevel"/>
    <w:tmpl w:val="400ED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A20008"/>
    <w:multiLevelType w:val="multilevel"/>
    <w:tmpl w:val="C5FCC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C01405"/>
    <w:multiLevelType w:val="multilevel"/>
    <w:tmpl w:val="87B6C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E43894"/>
    <w:multiLevelType w:val="hybridMultilevel"/>
    <w:tmpl w:val="6BB692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D45A7"/>
    <w:multiLevelType w:val="multilevel"/>
    <w:tmpl w:val="CFC2D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323A01"/>
    <w:multiLevelType w:val="multilevel"/>
    <w:tmpl w:val="D994B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90455E"/>
    <w:multiLevelType w:val="multilevel"/>
    <w:tmpl w:val="F294E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AB34E2"/>
    <w:multiLevelType w:val="multilevel"/>
    <w:tmpl w:val="F910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330264"/>
    <w:multiLevelType w:val="multilevel"/>
    <w:tmpl w:val="DA602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325BA1"/>
    <w:multiLevelType w:val="multilevel"/>
    <w:tmpl w:val="07E08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FA1E89"/>
    <w:multiLevelType w:val="multilevel"/>
    <w:tmpl w:val="3D14B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E3046D"/>
    <w:multiLevelType w:val="multilevel"/>
    <w:tmpl w:val="048A9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0C379A"/>
    <w:multiLevelType w:val="multilevel"/>
    <w:tmpl w:val="B8E48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A76230"/>
    <w:multiLevelType w:val="multilevel"/>
    <w:tmpl w:val="49B03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C16AA7"/>
    <w:multiLevelType w:val="multilevel"/>
    <w:tmpl w:val="934E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B07C36"/>
    <w:multiLevelType w:val="multilevel"/>
    <w:tmpl w:val="0C880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654E38"/>
    <w:multiLevelType w:val="multilevel"/>
    <w:tmpl w:val="DADA8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BA7245"/>
    <w:multiLevelType w:val="multilevel"/>
    <w:tmpl w:val="33F48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3820095">
    <w:abstractNumId w:val="8"/>
  </w:num>
  <w:num w:numId="2" w16cid:durableId="790900045">
    <w:abstractNumId w:val="6"/>
  </w:num>
  <w:num w:numId="3" w16cid:durableId="1150443952">
    <w:abstractNumId w:val="5"/>
  </w:num>
  <w:num w:numId="4" w16cid:durableId="1414931246">
    <w:abstractNumId w:val="4"/>
  </w:num>
  <w:num w:numId="5" w16cid:durableId="953444735">
    <w:abstractNumId w:val="7"/>
  </w:num>
  <w:num w:numId="6" w16cid:durableId="160391302">
    <w:abstractNumId w:val="3"/>
  </w:num>
  <w:num w:numId="7" w16cid:durableId="1781992614">
    <w:abstractNumId w:val="2"/>
  </w:num>
  <w:num w:numId="8" w16cid:durableId="1193375205">
    <w:abstractNumId w:val="1"/>
  </w:num>
  <w:num w:numId="9" w16cid:durableId="359598013">
    <w:abstractNumId w:val="0"/>
  </w:num>
  <w:num w:numId="10" w16cid:durableId="1793211285">
    <w:abstractNumId w:val="20"/>
  </w:num>
  <w:num w:numId="11" w16cid:durableId="266470751">
    <w:abstractNumId w:val="10"/>
  </w:num>
  <w:num w:numId="12" w16cid:durableId="2104566370">
    <w:abstractNumId w:val="27"/>
  </w:num>
  <w:num w:numId="13" w16cid:durableId="930771364">
    <w:abstractNumId w:val="25"/>
  </w:num>
  <w:num w:numId="14" w16cid:durableId="788596311">
    <w:abstractNumId w:val="36"/>
  </w:num>
  <w:num w:numId="15" w16cid:durableId="1742756211">
    <w:abstractNumId w:val="35"/>
  </w:num>
  <w:num w:numId="16" w16cid:durableId="893587992">
    <w:abstractNumId w:val="28"/>
  </w:num>
  <w:num w:numId="17" w16cid:durableId="1719358977">
    <w:abstractNumId w:val="31"/>
  </w:num>
  <w:num w:numId="18" w16cid:durableId="2037849303">
    <w:abstractNumId w:val="15"/>
  </w:num>
  <w:num w:numId="19" w16cid:durableId="612597745">
    <w:abstractNumId w:val="16"/>
  </w:num>
  <w:num w:numId="20" w16cid:durableId="1515802172">
    <w:abstractNumId w:val="18"/>
  </w:num>
  <w:num w:numId="21" w16cid:durableId="786510738">
    <w:abstractNumId w:val="13"/>
  </w:num>
  <w:num w:numId="22" w16cid:durableId="1949922943">
    <w:abstractNumId w:val="17"/>
  </w:num>
  <w:num w:numId="23" w16cid:durableId="1018390412">
    <w:abstractNumId w:val="23"/>
  </w:num>
  <w:num w:numId="24" w16cid:durableId="648943041">
    <w:abstractNumId w:val="29"/>
  </w:num>
  <w:num w:numId="25" w16cid:durableId="1716156991">
    <w:abstractNumId w:val="26"/>
  </w:num>
  <w:num w:numId="26" w16cid:durableId="266811262">
    <w:abstractNumId w:val="12"/>
  </w:num>
  <w:num w:numId="27" w16cid:durableId="2058822552">
    <w:abstractNumId w:val="11"/>
  </w:num>
  <w:num w:numId="28" w16cid:durableId="641228367">
    <w:abstractNumId w:val="19"/>
  </w:num>
  <w:num w:numId="29" w16cid:durableId="1773358681">
    <w:abstractNumId w:val="24"/>
  </w:num>
  <w:num w:numId="30" w16cid:durableId="1237548536">
    <w:abstractNumId w:val="33"/>
  </w:num>
  <w:num w:numId="31" w16cid:durableId="1247305647">
    <w:abstractNumId w:val="30"/>
  </w:num>
  <w:num w:numId="32" w16cid:durableId="1498569928">
    <w:abstractNumId w:val="14"/>
  </w:num>
  <w:num w:numId="33" w16cid:durableId="979261138">
    <w:abstractNumId w:val="32"/>
  </w:num>
  <w:num w:numId="34" w16cid:durableId="1066607040">
    <w:abstractNumId w:val="9"/>
  </w:num>
  <w:num w:numId="35" w16cid:durableId="1916435623">
    <w:abstractNumId w:val="34"/>
  </w:num>
  <w:num w:numId="36" w16cid:durableId="1148589059">
    <w:abstractNumId w:val="21"/>
  </w:num>
  <w:num w:numId="37" w16cid:durableId="10900065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28D5"/>
    <w:rsid w:val="00034616"/>
    <w:rsid w:val="00036165"/>
    <w:rsid w:val="00056D0B"/>
    <w:rsid w:val="0006063C"/>
    <w:rsid w:val="00060F36"/>
    <w:rsid w:val="000779EA"/>
    <w:rsid w:val="000850A0"/>
    <w:rsid w:val="000B4C69"/>
    <w:rsid w:val="000F666E"/>
    <w:rsid w:val="0015074B"/>
    <w:rsid w:val="001732E8"/>
    <w:rsid w:val="001C224A"/>
    <w:rsid w:val="001C2A7B"/>
    <w:rsid w:val="001C7FA3"/>
    <w:rsid w:val="001E754E"/>
    <w:rsid w:val="001F3B3F"/>
    <w:rsid w:val="0023335A"/>
    <w:rsid w:val="00235943"/>
    <w:rsid w:val="0025347C"/>
    <w:rsid w:val="0029639D"/>
    <w:rsid w:val="002E77FE"/>
    <w:rsid w:val="00325DA0"/>
    <w:rsid w:val="00326F90"/>
    <w:rsid w:val="00381012"/>
    <w:rsid w:val="003D6F55"/>
    <w:rsid w:val="00437AAE"/>
    <w:rsid w:val="004D166D"/>
    <w:rsid w:val="004E731A"/>
    <w:rsid w:val="00505396"/>
    <w:rsid w:val="00523CF1"/>
    <w:rsid w:val="00527849"/>
    <w:rsid w:val="00554044"/>
    <w:rsid w:val="00596814"/>
    <w:rsid w:val="005A10D8"/>
    <w:rsid w:val="005B17AA"/>
    <w:rsid w:val="005B2797"/>
    <w:rsid w:val="005E25EA"/>
    <w:rsid w:val="005F288A"/>
    <w:rsid w:val="006272DD"/>
    <w:rsid w:val="006418DD"/>
    <w:rsid w:val="006F4FED"/>
    <w:rsid w:val="006F582C"/>
    <w:rsid w:val="007212FF"/>
    <w:rsid w:val="00723ABD"/>
    <w:rsid w:val="00784995"/>
    <w:rsid w:val="007B6F0B"/>
    <w:rsid w:val="007C18E0"/>
    <w:rsid w:val="007D0CCE"/>
    <w:rsid w:val="007D0DC9"/>
    <w:rsid w:val="00824DEB"/>
    <w:rsid w:val="00840DC8"/>
    <w:rsid w:val="00852ADE"/>
    <w:rsid w:val="0088434F"/>
    <w:rsid w:val="00907D55"/>
    <w:rsid w:val="0093695A"/>
    <w:rsid w:val="0093695B"/>
    <w:rsid w:val="00990A7C"/>
    <w:rsid w:val="009B6538"/>
    <w:rsid w:val="009D14C1"/>
    <w:rsid w:val="00A10889"/>
    <w:rsid w:val="00A57152"/>
    <w:rsid w:val="00A82660"/>
    <w:rsid w:val="00A873D1"/>
    <w:rsid w:val="00A94F67"/>
    <w:rsid w:val="00AA1D8D"/>
    <w:rsid w:val="00AD290A"/>
    <w:rsid w:val="00B100AD"/>
    <w:rsid w:val="00B47730"/>
    <w:rsid w:val="00B528DE"/>
    <w:rsid w:val="00B8138B"/>
    <w:rsid w:val="00B95DB1"/>
    <w:rsid w:val="00BA1661"/>
    <w:rsid w:val="00BA6D09"/>
    <w:rsid w:val="00BB50A6"/>
    <w:rsid w:val="00BE17F7"/>
    <w:rsid w:val="00C00D62"/>
    <w:rsid w:val="00C029D4"/>
    <w:rsid w:val="00C26B8C"/>
    <w:rsid w:val="00C44050"/>
    <w:rsid w:val="00C47DCD"/>
    <w:rsid w:val="00C50213"/>
    <w:rsid w:val="00C63A0A"/>
    <w:rsid w:val="00C75B09"/>
    <w:rsid w:val="00C85DDA"/>
    <w:rsid w:val="00CB0664"/>
    <w:rsid w:val="00CD2265"/>
    <w:rsid w:val="00D213EC"/>
    <w:rsid w:val="00D46BCC"/>
    <w:rsid w:val="00D760C4"/>
    <w:rsid w:val="00DA031A"/>
    <w:rsid w:val="00DC51A6"/>
    <w:rsid w:val="00E00003"/>
    <w:rsid w:val="00E12B9A"/>
    <w:rsid w:val="00E40BD5"/>
    <w:rsid w:val="00E51972"/>
    <w:rsid w:val="00E841FD"/>
    <w:rsid w:val="00F4123C"/>
    <w:rsid w:val="00F51371"/>
    <w:rsid w:val="00F662D9"/>
    <w:rsid w:val="00F9287A"/>
    <w:rsid w:val="00FB7C4E"/>
    <w:rsid w:val="00FC0A42"/>
    <w:rsid w:val="00FC693F"/>
    <w:rsid w:val="00FF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01FDE"/>
  <w14:defaultImageDpi w14:val="300"/>
  <w15:docId w15:val="{7E45A1E0-CF72-493B-9F5A-26B382D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2138</Words>
  <Characters>12189</Characters>
  <Application>Microsoft Office Word</Application>
  <DocSecurity>0</DocSecurity>
  <Lines>101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14299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Vanja Vurcer Gosar</cp:lastModifiedBy>
  <cp:revision>16</cp:revision>
  <dcterms:created xsi:type="dcterms:W3CDTF">2026-06-01T13:01:00Z</dcterms:created>
  <dcterms:modified xsi:type="dcterms:W3CDTF">2026-06-02T10:53:00Z</dcterms:modified>
  <cp:category/>
</cp:coreProperties>
</file>